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C48FE" w14:textId="77777777" w:rsidR="00CD435E" w:rsidRDefault="00D865E9">
      <w:pPr>
        <w:pStyle w:val="Heading3"/>
        <w:rPr>
          <w:lang w:eastAsia="zh-CN"/>
        </w:rPr>
      </w:pPr>
      <w:r>
        <w:rPr>
          <w:rFonts w:hint="eastAsia"/>
          <w:lang w:eastAsia="zh-CN"/>
        </w:rPr>
        <w:t>7.1.3</w:t>
      </w:r>
      <w:r>
        <w:rPr>
          <w:lang w:eastAsia="zh-CN"/>
        </w:rPr>
        <w:tab/>
      </w:r>
      <w:bookmarkStart w:id="0" w:name="_Hlk173167520"/>
      <w:r>
        <w:rPr>
          <w:rFonts w:hint="eastAsia"/>
        </w:rPr>
        <w:t>Link performance</w:t>
      </w:r>
      <w:bookmarkEnd w:id="0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for D2R</w:t>
      </w:r>
    </w:p>
    <w:p w14:paraId="10F924B3" w14:textId="77777777" w:rsidR="00CD435E" w:rsidRDefault="00D865E9">
      <w:pPr>
        <w:pStyle w:val="Heading4"/>
      </w:pPr>
      <w:r>
        <w:rPr>
          <w:rFonts w:hint="eastAsia"/>
        </w:rPr>
        <w:t>7.1.3.1</w:t>
      </w:r>
      <w:r>
        <w:tab/>
      </w:r>
      <w:r>
        <w:rPr>
          <w:rFonts w:hint="eastAsia"/>
        </w:rPr>
        <w:t>Device 1</w:t>
      </w:r>
    </w:p>
    <w:p w14:paraId="41019436" w14:textId="77777777" w:rsidR="00CD435E" w:rsidRDefault="00D865E9">
      <w:pPr>
        <w:pStyle w:val="Heading5"/>
        <w:rPr>
          <w:lang w:eastAsia="zh-CN"/>
        </w:rPr>
      </w:pPr>
      <w:r>
        <w:rPr>
          <w:rFonts w:hint="eastAsia"/>
        </w:rPr>
        <w:t>7.1.3.1.1</w:t>
      </w:r>
      <w:r>
        <w:tab/>
      </w:r>
      <w:r>
        <w:rPr>
          <w:rFonts w:hint="eastAsia"/>
          <w:lang w:eastAsia="zh-CN"/>
        </w:rPr>
        <w:t>coherent</w:t>
      </w:r>
    </w:p>
    <w:p w14:paraId="749FA365" w14:textId="77777777" w:rsidR="00CD435E" w:rsidRDefault="00CD435E"/>
    <w:p w14:paraId="2B4C5A58" w14:textId="6445502E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7.1.3.1.1 - 1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2847A5D" wp14:editId="03F4E016">
            <wp:extent cx="8564880" cy="5362575"/>
            <wp:effectExtent l="0" t="0" r="7620" b="9525"/>
            <wp:docPr id="14995448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488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2B72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4E53C57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58629B" w14:paraId="5309CAE6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948A5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coherent</w:t>
            </w:r>
          </w:p>
        </w:tc>
      </w:tr>
      <w:tr w:rsidR="0058629B" w14:paraId="23DEFE78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39B9B1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58629B" w14:paraId="4A3A0D4A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3CD50AC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540C1FB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7029364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7814EFC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563E998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3A95995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1828F77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76A9C3E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69CC650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614DAD8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7C067C3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1FD82CF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4341B14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5B7EFC91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301CA1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65FE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DC10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96CFD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54614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C89AB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8EDA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B5448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7EE4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E0537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92240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21B78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E58D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1574</w:t>
            </w:r>
          </w:p>
        </w:tc>
      </w:tr>
      <w:tr w:rsidR="0058629B" w14:paraId="1C79989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AC3E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F465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DD0E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C77E0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E4AE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916D8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7573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0E426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B9623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DF11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B5BC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00BF7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32F8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1588</w:t>
            </w:r>
          </w:p>
        </w:tc>
      </w:tr>
      <w:tr w:rsidR="0058629B" w14:paraId="5239598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E00A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0010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A900C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341B6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01A0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86E0A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977F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EFEF3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D7E1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5FBB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582B2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20707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C171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581</w:t>
            </w:r>
          </w:p>
        </w:tc>
      </w:tr>
      <w:tr w:rsidR="0058629B" w14:paraId="51BDEF3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2CD6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2C10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7D5D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1728E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E4B5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B2398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AA56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4BF9F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6448B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EA23A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209D06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31579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D7AA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578</w:t>
            </w:r>
          </w:p>
        </w:tc>
      </w:tr>
      <w:tr w:rsidR="0058629B" w14:paraId="2ADF263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9034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D4972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5B206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9A4CE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9FA8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2098E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A826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4E1D7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708C8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71384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CE0B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15A566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5BB9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1572</w:t>
            </w:r>
          </w:p>
        </w:tc>
      </w:tr>
      <w:tr w:rsidR="0058629B" w14:paraId="509F0AD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C9F4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C440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FD2C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1ABC1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52986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51278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A9F8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3BA9B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8DFEA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141C7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399C6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D5599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ED95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1584</w:t>
            </w:r>
          </w:p>
        </w:tc>
      </w:tr>
      <w:tr w:rsidR="0058629B" w14:paraId="241A3CC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7063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A60D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763A5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4D8E5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FA62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B151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47D23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FDAD3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008F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58EE7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5472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00BEE6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9F9B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58629B" w14:paraId="18986BC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9B5D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C4FF6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BC0B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30F8F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13E7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1B740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308B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76FA2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BC7A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39C2DA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33D06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72E35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CC74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58629B" w14:paraId="52F44C9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6B64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0B6A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13F0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1F7BB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F165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2C1DB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  <w:hideMark/>
          </w:tcPr>
          <w:p w14:paraId="61FEC0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51B4D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37EEB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725A2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9D6D1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012B2C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539E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58629B" w14:paraId="2C7E88F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2C57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15D3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597D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216B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22A05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1334A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AB56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31965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04DBC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14A8D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4153B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DAAAB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824A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58629B" w14:paraId="4F099E7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D59BB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7578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3993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3826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1E58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7476E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5766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5FCCB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17CF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27D98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48F7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4546EE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2CE9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1147</w:t>
            </w:r>
          </w:p>
        </w:tc>
      </w:tr>
      <w:tr w:rsidR="0058629B" w14:paraId="4BCDBB8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F1040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8454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A07C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CD95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F00F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18" w:type="pct"/>
            <w:vMerge/>
            <w:vAlign w:val="center"/>
            <w:hideMark/>
          </w:tcPr>
          <w:p w14:paraId="007E60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B38D0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DB149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5CFC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B5F7D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96078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0C17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EBB0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582</w:t>
            </w:r>
          </w:p>
        </w:tc>
      </w:tr>
      <w:tr w:rsidR="0058629B" w14:paraId="2293C7D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9F73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2CFF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4C71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AA9B9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3675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038F2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C734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C3156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DF2F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3C1C4D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DCC4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4760B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B01E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583</w:t>
            </w:r>
          </w:p>
        </w:tc>
      </w:tr>
      <w:tr w:rsidR="0058629B" w14:paraId="25E28A3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65D2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4870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13CA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75D25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B78DC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6AABE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487E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B229B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9B09E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7B103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E33F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151358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4400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58629B" w14:paraId="76A1CA4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DDF9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AA94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1AFF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9D022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BE38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C7A40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9136F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9A77D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7EA3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6A4E80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AE2E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5407B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CFF9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58629B" w14:paraId="4A10DF1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DAF3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AE9F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73CAD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DC723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BA377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938D4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4CC0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F8BFC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50E7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CDC1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A7CF8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75C88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E2AC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58629B" w14:paraId="72FF8A3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4BF4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0064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269B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F1FD8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B4E0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D1985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1909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A11B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DB39E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D73B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21FFA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E763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D470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58629B" w14:paraId="65FF93B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66B7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A225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A8FC4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8832B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B1EAD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-9.3</w:t>
            </w:r>
          </w:p>
        </w:tc>
        <w:tc>
          <w:tcPr>
            <w:tcW w:w="318" w:type="pct"/>
            <w:vMerge/>
            <w:vAlign w:val="center"/>
            <w:hideMark/>
          </w:tcPr>
          <w:p w14:paraId="22E99E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7694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B1E48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3D40A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8B0E4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53DA8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97BF2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2322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1926</w:t>
            </w:r>
          </w:p>
        </w:tc>
      </w:tr>
      <w:tr w:rsidR="0058629B" w14:paraId="118C1ED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8D3E2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9E5F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B401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DA4B2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5D42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EC874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1A12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24021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15E8E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39F88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A4375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9047C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15F6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1923</w:t>
            </w:r>
          </w:p>
        </w:tc>
      </w:tr>
      <w:tr w:rsidR="0058629B" w14:paraId="19FBC23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8816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C35C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C42B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7D614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AEA4B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96348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DE9C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738BD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C4BE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4C72C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1477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143BB0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FD21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1075</w:t>
            </w:r>
          </w:p>
        </w:tc>
      </w:tr>
      <w:tr w:rsidR="0058629B" w14:paraId="4F05A60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5746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12EBF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771D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9B28C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1D6A9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33883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A0B59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08240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E606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369231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17E55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6A2C6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A5DC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1149</w:t>
            </w:r>
          </w:p>
        </w:tc>
      </w:tr>
      <w:tr w:rsidR="0058629B" w14:paraId="1E2D0A9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BF14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6F9D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3EC57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D479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E5611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6E284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F483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15BA8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45B51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E43F5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02703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33B8BF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9D64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1567</w:t>
            </w:r>
          </w:p>
        </w:tc>
      </w:tr>
      <w:tr w:rsidR="0058629B" w14:paraId="48F4BF4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0FCC5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31E6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1766A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6D8B3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27AC4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ACC12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DB91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F6E51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4366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2CE92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DE58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FFD6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DE80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1069</w:t>
            </w:r>
          </w:p>
        </w:tc>
      </w:tr>
      <w:tr w:rsidR="0058629B" w14:paraId="636EB25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5A5B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747E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1F7E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04256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F654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406C6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2F79D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05346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D72F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B4BE8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11C7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266E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709E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1141,1151</w:t>
            </w:r>
          </w:p>
        </w:tc>
      </w:tr>
      <w:tr w:rsidR="0058629B" w14:paraId="7C008D1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BDDF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73A98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DF1EB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F142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8236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8" w:type="pct"/>
            <w:vMerge/>
            <w:vAlign w:val="center"/>
            <w:hideMark/>
          </w:tcPr>
          <w:p w14:paraId="3C6E5F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47B1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67514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4A5E4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B424F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E0C6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F1C95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9BA4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579</w:t>
            </w:r>
          </w:p>
        </w:tc>
      </w:tr>
      <w:tr w:rsidR="0058629B" w14:paraId="4838E2B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30B5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A9C7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35D7E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4C33C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07C1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188D5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967C0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C537F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A6152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2AB45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86B7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2E455C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F9B8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58629B" w14:paraId="3EF014F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5E9F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1EEE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A43C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EBFE8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348D2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BBE30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6552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C252A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8CF0B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EBFA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CF36C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19C5E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DA47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58629B" w14:paraId="0CCAAC0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606C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2288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0E749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F078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4DB4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F1484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32B9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205A5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ACDC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B9BAD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E6EE9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0E1E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AF01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1079</w:t>
            </w:r>
          </w:p>
        </w:tc>
      </w:tr>
      <w:tr w:rsidR="0058629B" w14:paraId="694A6EA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3536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6B01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E24B5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1645B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0507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5F2A3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7702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38B326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BE34B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9D54C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E343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47A450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A36A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58629B" w14:paraId="62C311E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84B5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338A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42ED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7A057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4C66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716CC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0C066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032DF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AA376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BF953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FC5D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A9707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080C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58629B" w14:paraId="04672B1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93D5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60CA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56E9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3F2A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589E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3BF09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2E61A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080CA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7DE6E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B4122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CC6FD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8F2CD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C367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58629B" w14:paraId="28C1BEB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EBE5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C393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EEA5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B4F4E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8377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A7E76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93C3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FD2BE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2DFCB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9CB1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2C5561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9B38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E50A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1143</w:t>
            </w:r>
          </w:p>
        </w:tc>
      </w:tr>
      <w:tr w:rsidR="0058629B" w14:paraId="58EA0AB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BE7E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5F761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3E67AA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A0ACF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D438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8" w:type="pct"/>
            <w:vMerge/>
            <w:vAlign w:val="center"/>
            <w:hideMark/>
          </w:tcPr>
          <w:p w14:paraId="178E5E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D782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5C802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520D1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571344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42F9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6241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7E9A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1145</w:t>
            </w:r>
          </w:p>
        </w:tc>
      </w:tr>
      <w:tr w:rsidR="0058629B" w14:paraId="5488F75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AA0E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0221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C247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C353D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72B4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88611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47A7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9EB62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638A8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6A468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3B6D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EE8FF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A42E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58629B" w14:paraId="6655483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853C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7235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8DE9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2373B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DFCF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43608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F9D7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7" w:type="pct"/>
            <w:vMerge/>
            <w:vAlign w:val="center"/>
            <w:hideMark/>
          </w:tcPr>
          <w:p w14:paraId="36D32D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E7946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D853D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936B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192B7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986B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418</w:t>
            </w:r>
          </w:p>
        </w:tc>
      </w:tr>
      <w:tr w:rsidR="0058629B" w14:paraId="1B9BAB1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C115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5A9C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13325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22BFC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7923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  <w:hideMark/>
          </w:tcPr>
          <w:p w14:paraId="5E4C2B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1D33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A40EC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BC3D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B9671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903E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9B188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BE24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1071</w:t>
            </w:r>
          </w:p>
        </w:tc>
      </w:tr>
      <w:tr w:rsidR="0058629B" w14:paraId="7994AEC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0013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3ECCC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4E7CFF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75CA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DA19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18" w:type="pct"/>
            <w:vMerge/>
            <w:vAlign w:val="center"/>
            <w:hideMark/>
          </w:tcPr>
          <w:p w14:paraId="731CDE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91FA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C40D4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18C5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375C87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3D488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7E68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72AE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1073</w:t>
            </w:r>
          </w:p>
        </w:tc>
      </w:tr>
      <w:tr w:rsidR="0058629B" w14:paraId="7A41414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0148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370D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20A4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497F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A43C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F9EC6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926C2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F102E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D2C8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5EA3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B848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8C72C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14EF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1570</w:t>
            </w:r>
          </w:p>
        </w:tc>
      </w:tr>
      <w:tr w:rsidR="0058629B" w14:paraId="609D782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7304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7177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06D3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FE2F2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7CFC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600CC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BE66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E65E7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664F3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9D544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C328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04B4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88C9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1580</w:t>
            </w:r>
          </w:p>
        </w:tc>
      </w:tr>
      <w:tr w:rsidR="0058629B" w14:paraId="7F7C864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189E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84B4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16B1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EA8D7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4D55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7C487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997A0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code</w:t>
            </w:r>
          </w:p>
        </w:tc>
        <w:tc>
          <w:tcPr>
            <w:tcW w:w="337" w:type="pct"/>
            <w:vMerge/>
            <w:vAlign w:val="center"/>
            <w:hideMark/>
          </w:tcPr>
          <w:p w14:paraId="58F2FF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529C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55122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49A66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25E2A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8BE9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1917</w:t>
            </w:r>
          </w:p>
        </w:tc>
      </w:tr>
      <w:tr w:rsidR="0058629B" w14:paraId="138741A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3887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BE58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7570E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1D269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1534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879A0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D066B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A6857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FE8AD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C5729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6D968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D8395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F866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1912</w:t>
            </w:r>
          </w:p>
        </w:tc>
      </w:tr>
      <w:tr w:rsidR="0058629B" w14:paraId="0F6EE11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EF73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B28ED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  <w:hideMark/>
          </w:tcPr>
          <w:p w14:paraId="1C2F35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A1928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23615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/>
            <w:vAlign w:val="center"/>
            <w:hideMark/>
          </w:tcPr>
          <w:p w14:paraId="3FD9F2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72C45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86486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38917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5DF1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FE42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03F9A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1C4A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1396</w:t>
            </w:r>
          </w:p>
        </w:tc>
      </w:tr>
      <w:tr w:rsidR="0058629B" w14:paraId="213C9EA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BEC5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A570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CA52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DCF26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0D66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01452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A69B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0B138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9D1F0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60162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2FD7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C7B8B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98C1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1392</w:t>
            </w:r>
          </w:p>
        </w:tc>
      </w:tr>
      <w:tr w:rsidR="0058629B" w14:paraId="2EA69CB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9E89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617E0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D12F0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A9BFD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53FA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/>
            <w:vAlign w:val="center"/>
            <w:hideMark/>
          </w:tcPr>
          <w:p w14:paraId="19B75A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05C5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A876A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1309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0D5A40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A74A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47ECE6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60E7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1215,1251</w:t>
            </w:r>
          </w:p>
        </w:tc>
      </w:tr>
      <w:tr w:rsidR="0058629B" w14:paraId="156301D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D60F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0F8D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B734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17020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985A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0E216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897D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1B14D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EEAE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4BB95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5D39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27C1F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C34C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1217,1253</w:t>
            </w:r>
          </w:p>
        </w:tc>
      </w:tr>
      <w:tr w:rsidR="0058629B" w14:paraId="365D0DC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4B5F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088ED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019C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8E040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069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E5E2D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DF7BD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41BEA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DF177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8864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80FE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9F97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890A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58629B" w14:paraId="6142A6F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E580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8085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920E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035EA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76CA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B4C09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20DB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A8663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0912D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C783A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B7106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07A1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C017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197,199</w:t>
            </w:r>
          </w:p>
        </w:tc>
      </w:tr>
      <w:tr w:rsidR="0058629B" w14:paraId="34FD2960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550C5B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6147F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B6A9E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46166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7A2AD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6E9BB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D42B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999D3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D4E92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6520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/>
            <w:vAlign w:val="center"/>
            <w:hideMark/>
          </w:tcPr>
          <w:p w14:paraId="34A422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7CD9B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CF18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1747</w:t>
            </w:r>
          </w:p>
        </w:tc>
      </w:tr>
      <w:tr w:rsidR="0058629B" w14:paraId="60E4B5A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290E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1C7C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DCD2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28D37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A7AA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137C0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D42E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11B02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431BA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2D425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9CE8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  <w:hideMark/>
          </w:tcPr>
          <w:p w14:paraId="41A11A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91CF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1761</w:t>
            </w:r>
          </w:p>
        </w:tc>
      </w:tr>
      <w:tr w:rsidR="0058629B" w14:paraId="6F4A1FA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1905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0096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99FCD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28DED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EB26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D4144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F3FD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A44BC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F5FA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C8C5D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FE821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5305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0CC0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58629B" w14:paraId="3EAAE81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ACDD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7C3DC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E74F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7EAD0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6485D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318" w:type="pct"/>
            <w:vMerge/>
            <w:vAlign w:val="center"/>
            <w:hideMark/>
          </w:tcPr>
          <w:p w14:paraId="512FFA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A850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C1A35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4847D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/>
            <w:vAlign w:val="center"/>
            <w:hideMark/>
          </w:tcPr>
          <w:p w14:paraId="69C78C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6F67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7EE43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A6DE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575</w:t>
            </w:r>
          </w:p>
        </w:tc>
      </w:tr>
      <w:tr w:rsidR="0058629B" w14:paraId="532D704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96BC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C7AE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79F1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62F6D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872E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11638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7134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DE77F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0831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6584C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04773D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D84A7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2BFA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572</w:t>
            </w:r>
          </w:p>
        </w:tc>
      </w:tr>
      <w:tr w:rsidR="0058629B" w14:paraId="6DEC138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3A13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FD05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4C4F2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28B4C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0F99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274B2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1ED4D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7B661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C5A2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AF77F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3D800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609340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2B23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1745</w:t>
            </w:r>
          </w:p>
        </w:tc>
      </w:tr>
      <w:tr w:rsidR="0058629B" w14:paraId="6B16932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B69E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E4C6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9ECE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A5758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EB18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D1391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2CBD3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06DC6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6663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13E2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ADD5E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974CC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DF8C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1757</w:t>
            </w:r>
          </w:p>
        </w:tc>
      </w:tr>
      <w:tr w:rsidR="0058629B" w14:paraId="1310AF1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1750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752D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691B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A5F6D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9FD09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B4F7D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9EAB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92C65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4F5F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B0094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4D0E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472B3F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263D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58629B" w14:paraId="01AC56B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219A2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8D3A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1625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997DB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CEB8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27B29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0526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2971A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E4D9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2B8041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25522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724DC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2926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58629B" w14:paraId="0E22E67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8858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AD21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4F3D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94156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B077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EE8F6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488F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CAFD4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8927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8C3D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2537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0DDC4C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6664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1146</w:t>
            </w:r>
          </w:p>
        </w:tc>
      </w:tr>
      <w:tr w:rsidR="0058629B" w14:paraId="6BDA153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F147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5721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9C80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60D2E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B9B3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91F9B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CA84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E5B1A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80C31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6D0BA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7E58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A26F5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AC16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1213</w:t>
            </w:r>
          </w:p>
        </w:tc>
      </w:tr>
      <w:tr w:rsidR="0058629B" w14:paraId="6C3299A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6C59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FB5A6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6BAF8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E4B5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266A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-5.3</w:t>
            </w:r>
          </w:p>
        </w:tc>
        <w:tc>
          <w:tcPr>
            <w:tcW w:w="318" w:type="pct"/>
            <w:vMerge/>
            <w:vAlign w:val="center"/>
            <w:hideMark/>
          </w:tcPr>
          <w:p w14:paraId="1EC319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DAFB0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8109B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02547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13312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6B88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B5385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3396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576</w:t>
            </w:r>
          </w:p>
        </w:tc>
      </w:tr>
      <w:tr w:rsidR="0058629B" w14:paraId="44AD233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3D90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D9BF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C9908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5E843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759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CDF08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5DF6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6C931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F83B6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6B011C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A933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1A9C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F69B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577</w:t>
            </w:r>
          </w:p>
        </w:tc>
      </w:tr>
      <w:tr w:rsidR="0058629B" w14:paraId="7EACBE2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2D8C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7838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E17B6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ECCE7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5D29F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C49A7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A921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389F0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E9C4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C2031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A1521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47B406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6430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8629B" w14:paraId="1DAFA6F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07E5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0747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4FFB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6BA3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6ABD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CE1D9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51CE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07C1A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41E5B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5B9CF2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20CB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82671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CABC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8629B" w14:paraId="7BF66A0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6A436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4D938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499D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F2FEF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F8FB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6E4AE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0644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18B4F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8652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40F28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481BA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FCE00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0320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58629B" w14:paraId="6A359DA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4DE5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5B2B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B10B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095C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2156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4FD83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980E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0624A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5CA19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53501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D83CA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05E4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2241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58629B" w14:paraId="2D64BB1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ED4D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BA9F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1876F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3DD24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5C92B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195AE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65173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DDAF2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8D20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287E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47B64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D991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A761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1074</w:t>
            </w:r>
          </w:p>
        </w:tc>
      </w:tr>
      <w:tr w:rsidR="0058629B" w14:paraId="51A7FC6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69E3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44D6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E229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5645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C5C4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8FF2B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045BB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E27CC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E223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3984CE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028D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7F36F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0897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1148</w:t>
            </w:r>
          </w:p>
        </w:tc>
      </w:tr>
      <w:tr w:rsidR="0058629B" w14:paraId="45235B6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8B20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87874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00D13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0AD12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AAD2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6698F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BAD7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CEE79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3A8B6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A7AE1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350F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199F6F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9577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1740</w:t>
            </w:r>
          </w:p>
        </w:tc>
      </w:tr>
      <w:tr w:rsidR="0058629B" w14:paraId="50CA1EA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7678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FE75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F943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CA39C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B00D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C0813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F388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5C5D4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7BEB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A0E14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34A6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E261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B42A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1068</w:t>
            </w:r>
          </w:p>
        </w:tc>
      </w:tr>
      <w:tr w:rsidR="0058629B" w14:paraId="14A0A0B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06E9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49DD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CC09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78DBB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36F04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50322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447EB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61D57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B6A2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F8CEB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4475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6A55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65EF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1150</w:t>
            </w:r>
          </w:p>
        </w:tc>
      </w:tr>
      <w:tr w:rsidR="0058629B" w14:paraId="3B88A6B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4269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BCF24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4AFF9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F193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A350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318" w:type="pct"/>
            <w:vMerge/>
            <w:vAlign w:val="center"/>
            <w:hideMark/>
          </w:tcPr>
          <w:p w14:paraId="2F4DBB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182E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3ECE0B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9364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E94CD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D984C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C046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51A0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573</w:t>
            </w:r>
          </w:p>
        </w:tc>
      </w:tr>
      <w:tr w:rsidR="0058629B" w14:paraId="0FE9C94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6FEF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3D3C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93CB8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96C52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ADE1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8A1FC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97150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B1C3D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6E9D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F90A1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A9E5E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AD44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2CB3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1078</w:t>
            </w:r>
          </w:p>
        </w:tc>
      </w:tr>
      <w:tr w:rsidR="0058629B" w14:paraId="4E5F552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DBA8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DAF1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1649A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B958F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A1FC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858E4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538B4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B667F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2773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27E02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233F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42BB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12EE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58629B" w14:paraId="405FB6D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52CB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672E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2729C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1ED0E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3F70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  <w:hideMark/>
          </w:tcPr>
          <w:p w14:paraId="52D6DE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1775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7040F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DD78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85BAD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09EE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FEB3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40DC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574</w:t>
            </w:r>
          </w:p>
        </w:tc>
      </w:tr>
      <w:tr w:rsidR="0058629B" w14:paraId="71848C5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F61A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66ED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AFF9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F1F1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CC0D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8" w:type="pct"/>
            <w:vMerge/>
            <w:vAlign w:val="center"/>
            <w:hideMark/>
          </w:tcPr>
          <w:p w14:paraId="451F93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726A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B7A47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0947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7FECA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4A594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38CF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8CCC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1142</w:t>
            </w:r>
          </w:p>
        </w:tc>
      </w:tr>
      <w:tr w:rsidR="0058629B" w14:paraId="3639276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08BE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B7A2C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58F7D3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6755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52DA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  <w:hideMark/>
          </w:tcPr>
          <w:p w14:paraId="468AFD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3D18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BD0ED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43E4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6C9484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A0CF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4551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49A4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1144</w:t>
            </w:r>
          </w:p>
        </w:tc>
      </w:tr>
      <w:tr w:rsidR="0058629B" w14:paraId="445724C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A997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1C3D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866B9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7EC5F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1BA7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318" w:type="pct"/>
            <w:vMerge/>
            <w:vAlign w:val="center"/>
            <w:hideMark/>
          </w:tcPr>
          <w:p w14:paraId="5A07FB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3FF4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39BD8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BE9C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7958D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6EBD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6792A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7298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58629B" w14:paraId="33DE433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2B6F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689B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F0FA7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9597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DBFA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91326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B015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43415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177A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8B7A3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7F666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2B64C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AE32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58629B" w14:paraId="548446B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C4C5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DEA3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3459C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0970B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AEA6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047A2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389D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/>
            <w:vAlign w:val="center"/>
            <w:hideMark/>
          </w:tcPr>
          <w:p w14:paraId="0211D6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55C3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22697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D981C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F7ACE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42F3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58629B" w14:paraId="2D2B19E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99FD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9181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82BB9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6A16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DC12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/>
            <w:vAlign w:val="center"/>
            <w:hideMark/>
          </w:tcPr>
          <w:p w14:paraId="35AEC6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CFD89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5825D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3E5F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4EDC8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13AB3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4149C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C1F6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1070</w:t>
            </w:r>
          </w:p>
        </w:tc>
      </w:tr>
      <w:tr w:rsidR="0058629B" w14:paraId="34E4AAE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8D55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E1FDF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57BDAF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30096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9FA6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/>
            <w:vAlign w:val="center"/>
            <w:hideMark/>
          </w:tcPr>
          <w:p w14:paraId="4FB451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39AC6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3ABA1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A515D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3E85BA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5A66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1D84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6168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1072</w:t>
            </w:r>
          </w:p>
        </w:tc>
      </w:tr>
      <w:tr w:rsidR="0058629B" w14:paraId="282BD43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7D55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5668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FF4A7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7BAB8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49D6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8C32A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3F86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A0EC3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36B4B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6390B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6DDB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292E1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E8C7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1743</w:t>
            </w:r>
          </w:p>
        </w:tc>
      </w:tr>
      <w:tr w:rsidR="0058629B" w14:paraId="01C7925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7927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F344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98C9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97656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EA6F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BC239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529F8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621FD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10647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8F98D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A5CC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BAB9F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08AC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1753</w:t>
            </w:r>
          </w:p>
        </w:tc>
      </w:tr>
      <w:tr w:rsidR="0058629B" w14:paraId="0CD179B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46EC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BDA88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B8C4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064F8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8FB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FD4C1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01EAB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3A65A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FF3ED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BED6C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5BE3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62F8C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3B8E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1214,1250</w:t>
            </w:r>
          </w:p>
        </w:tc>
      </w:tr>
      <w:tr w:rsidR="0058629B" w14:paraId="0B3C0D9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36A1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E9B3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9620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6184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2DEF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84F74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34E0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69B99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A6BD2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57BA4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362D0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0D9AD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ECC4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1218,1254</w:t>
            </w:r>
          </w:p>
        </w:tc>
      </w:tr>
      <w:tr w:rsidR="0058629B" w14:paraId="2E6908F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E31E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0570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C567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02548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154AB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83A0C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5F097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9FB40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46E54E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613B1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9400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D2FA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E092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58629B" w14:paraId="31A0488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8AA6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255F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C79C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BEF8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4AB9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2CDED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1203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B16E8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8E0D8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D014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DB3FF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D539B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7138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200</w:t>
            </w:r>
          </w:p>
        </w:tc>
      </w:tr>
    </w:tbl>
    <w:p w14:paraId="48AFE2FC" w14:textId="392E00E6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0F4C2A95" w14:textId="5DD82929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7A194E4E" w14:textId="181F9963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260128AE" w14:textId="14E396B5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7AC4EF3" w14:textId="06E8A4A6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413AA77" w14:textId="1360E7E1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0349FB3E" w14:textId="243C9B0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53A98DE3" w14:textId="1F3304C0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2425B8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6BD0F8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E0A43B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AD5168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BCF1336" w14:textId="6B2179FE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7.1.3.1.1 - 2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6841A67" wp14:editId="7973D0E2">
            <wp:extent cx="8561705" cy="5362575"/>
            <wp:effectExtent l="0" t="0" r="0" b="9525"/>
            <wp:docPr id="5241422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170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0DF5A" w14:textId="77777777" w:rsidR="00CD435E" w:rsidRDefault="00CD435E">
      <w:pPr>
        <w:jc w:val="center"/>
        <w:rPr>
          <w:b/>
          <w:bCs/>
        </w:rPr>
      </w:pPr>
    </w:p>
    <w:p w14:paraId="12254648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B05EFAE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28FE569" w14:textId="77777777" w:rsidR="0058629B" w:rsidRDefault="00D865E9"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58629B" w14:paraId="40EEB2FB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560E2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1, coherent</w:t>
            </w:r>
          </w:p>
        </w:tc>
      </w:tr>
      <w:tr w:rsidR="0058629B" w14:paraId="7C6ADA27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20551D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4D2D9837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2A3FF31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725CB86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6A1B307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301F388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38C91B3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1626DED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C3F6BE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581AF3D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1D09CCF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1C07C56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712C5BA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4DC4023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7395997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6E9726A5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693547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BF68B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C6447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E1583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5660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EBAC1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D9561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6D72C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D506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27857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DB3E9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A0363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1834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1638</w:t>
            </w:r>
          </w:p>
        </w:tc>
      </w:tr>
      <w:tr w:rsidR="0058629B" w14:paraId="74FC6AE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B288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3A83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E2C5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8C758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9111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2677F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9592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01695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D6019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AD0EC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0527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  <w:hideMark/>
          </w:tcPr>
          <w:p w14:paraId="0CCC0C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B0FB7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1670</w:t>
            </w:r>
          </w:p>
        </w:tc>
      </w:tr>
      <w:tr w:rsidR="0058629B" w14:paraId="0CF3BA3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9DCA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A5C4B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D023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8F1EF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6AFE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7AFD8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226F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420C0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78A14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73087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BCCE8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F04B8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1F90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593</w:t>
            </w:r>
          </w:p>
        </w:tc>
      </w:tr>
      <w:tr w:rsidR="0058629B" w14:paraId="3AD5EB6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3C11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819B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3AA3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39305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52B7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26333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C92B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A9110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418B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F8774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4A8E69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46FB3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5819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590</w:t>
            </w:r>
          </w:p>
        </w:tc>
      </w:tr>
      <w:tr w:rsidR="0058629B" w14:paraId="05D5A1F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BB4D4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41F1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3DE9A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DD64C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32E7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8E9DF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2351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8F5F1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3E67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B0F0B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B4010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53BEC1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1DAF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1636</w:t>
            </w:r>
          </w:p>
        </w:tc>
      </w:tr>
      <w:tr w:rsidR="0058629B" w14:paraId="15BE539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B46E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0F87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D7F0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2F3C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0205A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438EF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45B9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8DA32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5E233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1EC11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657D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8916D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120E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1666</w:t>
            </w:r>
          </w:p>
        </w:tc>
      </w:tr>
      <w:tr w:rsidR="0058629B" w14:paraId="498C281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9A86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02D70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A32FD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33DF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1AE6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91010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644A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A90A4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F0DB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822E5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C915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64F01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FF20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58629B" w14:paraId="7EB0DFE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EA54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B370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6EE68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31F6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D06E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D1F00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68AD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FD145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54B3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E7783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0D05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08771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08FB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1183</w:t>
            </w:r>
          </w:p>
        </w:tc>
      </w:tr>
      <w:tr w:rsidR="0058629B" w14:paraId="3378729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89B6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83D28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D3D14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B4D63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2E8EE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8" w:type="pct"/>
            <w:vMerge/>
            <w:vAlign w:val="center"/>
            <w:hideMark/>
          </w:tcPr>
          <w:p w14:paraId="0D0AD6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3DFD7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D5795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1174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CB40A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0B30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4001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855E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594</w:t>
            </w:r>
          </w:p>
        </w:tc>
      </w:tr>
      <w:tr w:rsidR="0058629B" w14:paraId="649872F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D13F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7595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079C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0988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BBBF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AA05F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58378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FAD86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FC09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66165A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9566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813F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73DA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58629B" w14:paraId="6BEA4D4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7E50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E168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9685D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3C874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-29.9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32EB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-21.9</w:t>
            </w:r>
          </w:p>
        </w:tc>
        <w:tc>
          <w:tcPr>
            <w:tcW w:w="318" w:type="pct"/>
            <w:vMerge/>
            <w:vAlign w:val="center"/>
            <w:hideMark/>
          </w:tcPr>
          <w:p w14:paraId="08927D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6EE28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9855D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7386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6EE7E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8369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A6F29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9122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1928</w:t>
            </w:r>
          </w:p>
        </w:tc>
      </w:tr>
      <w:tr w:rsidR="0058629B" w14:paraId="50CD936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A3B8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E3E5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D90E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801DE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C525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83EF5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6D85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EAB2C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7C8B6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A1D3E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F037B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393F4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279D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1925</w:t>
            </w:r>
          </w:p>
        </w:tc>
      </w:tr>
      <w:tr w:rsidR="0058629B" w14:paraId="03CEB38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9D29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3C55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E9C72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2E503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6C3BD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E3D87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8B86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8B066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62B0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F0EE7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9C0CD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549C8E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1939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1111</w:t>
            </w:r>
          </w:p>
        </w:tc>
      </w:tr>
      <w:tr w:rsidR="0058629B" w14:paraId="0566181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C9F1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D3EA8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7C3C3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C28B4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095BD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B9C61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9446A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0A8E4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4A8C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08E9C0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A9577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2571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887E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1185</w:t>
            </w:r>
          </w:p>
        </w:tc>
      </w:tr>
      <w:tr w:rsidR="0058629B" w14:paraId="061F0E9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B759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EFF0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BF079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379E7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6AF1B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6B764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49F91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88E7D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6C60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C6C6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B0CF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170BE5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6D67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1627</w:t>
            </w:r>
          </w:p>
        </w:tc>
      </w:tr>
      <w:tr w:rsidR="0058629B" w14:paraId="5D2A671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7F98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1820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99A8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3ED25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B32B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38A6E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C971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B20DD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6DF8C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91D68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3865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6937F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8129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1631</w:t>
            </w:r>
          </w:p>
        </w:tc>
      </w:tr>
      <w:tr w:rsidR="0058629B" w14:paraId="12CEE6D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C293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982F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5026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CF03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B6D7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C6FBE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E77B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C7FD5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3C66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B339B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D8C7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6BBD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4D91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1105</w:t>
            </w:r>
          </w:p>
        </w:tc>
      </w:tr>
      <w:tr w:rsidR="0058629B" w14:paraId="79A46A8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7BA8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0EB70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4FDC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9C9C6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C688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777D9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BD387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D018E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FD2A6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F5AA8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FEAD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5EB5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5FAE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1187</w:t>
            </w:r>
          </w:p>
        </w:tc>
      </w:tr>
      <w:tr w:rsidR="0058629B" w14:paraId="2BD5347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397C6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0A29B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941FC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38EC8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AD1B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18" w:type="pct"/>
            <w:vMerge/>
            <w:vAlign w:val="center"/>
            <w:hideMark/>
          </w:tcPr>
          <w:p w14:paraId="36FF26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6C89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FD64D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6221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EA75C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8557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785D4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3121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591</w:t>
            </w:r>
          </w:p>
        </w:tc>
      </w:tr>
      <w:tr w:rsidR="0058629B" w14:paraId="5D4339E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4ABD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53E2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8126E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6177D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3EC9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9BB41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D4DC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4191E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AE84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C16E9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0D5C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9A515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3675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58629B" w14:paraId="13701FF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1117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AD45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355F6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3EDD0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67EE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F2511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265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666D3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D149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4ECBD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2FF8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061F3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C2C7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1115</w:t>
            </w:r>
          </w:p>
        </w:tc>
      </w:tr>
      <w:tr w:rsidR="0058629B" w14:paraId="76C8D79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87D3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C99D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9BAAC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97512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59A1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88470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E647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C4BF3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8D305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854B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A75F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5FE31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D03D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592</w:t>
            </w:r>
          </w:p>
        </w:tc>
      </w:tr>
      <w:tr w:rsidR="0058629B" w14:paraId="10DD36D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04BF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34BD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15372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6661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C4DF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6B2D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4772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0FFCC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5603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/>
            <w:vAlign w:val="center"/>
            <w:hideMark/>
          </w:tcPr>
          <w:p w14:paraId="6ED02E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3871E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1ACE5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E233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193</w:t>
            </w:r>
          </w:p>
        </w:tc>
      </w:tr>
      <w:tr w:rsidR="0058629B" w14:paraId="29A3B24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8CE0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9D6D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68E7B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3371B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16D8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B8571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61EC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CABEF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B1868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6308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6C4187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E9AF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06D8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1179</w:t>
            </w:r>
          </w:p>
        </w:tc>
      </w:tr>
      <w:tr w:rsidR="0058629B" w14:paraId="28EECB1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FAED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08127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35CFF1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6FB5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885F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8" w:type="pct"/>
            <w:vMerge/>
            <w:vAlign w:val="center"/>
            <w:hideMark/>
          </w:tcPr>
          <w:p w14:paraId="6FB4DA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8240F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A7FF3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99F45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7E30A9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E939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5912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21E8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1181</w:t>
            </w:r>
          </w:p>
        </w:tc>
      </w:tr>
      <w:tr w:rsidR="0058629B" w14:paraId="6B3DBAD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F1E7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A436C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47B11F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11552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0400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69A2A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358ED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597A5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A716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560668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EE9F7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B9AD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37BC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1107</w:t>
            </w:r>
          </w:p>
        </w:tc>
      </w:tr>
      <w:tr w:rsidR="0058629B" w14:paraId="001E9E3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35BC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A8E22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79C47B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1D1AB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B5C6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18" w:type="pct"/>
            <w:vMerge/>
            <w:vAlign w:val="center"/>
            <w:hideMark/>
          </w:tcPr>
          <w:p w14:paraId="4F8FE4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41A1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6D765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64FE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1D7264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8F1C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32CD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0641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1109</w:t>
            </w:r>
          </w:p>
        </w:tc>
      </w:tr>
      <w:tr w:rsidR="0058629B" w14:paraId="0E6FD3A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A78D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EA51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527D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AB49D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0718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14063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3589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DF4A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2A5F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79E70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457E8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B7358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0694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1634</w:t>
            </w:r>
          </w:p>
        </w:tc>
      </w:tr>
      <w:tr w:rsidR="0058629B" w14:paraId="676148A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1660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92B4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1AEB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AD5C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CA90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70ACF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C11C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F615B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4F6C6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A198B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0FF6F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27151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4DE5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1662</w:t>
            </w:r>
          </w:p>
        </w:tc>
      </w:tr>
      <w:tr w:rsidR="0058629B" w14:paraId="677A5D1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2D1E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F94E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53D0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C7E11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B7BE5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B1923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840A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code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A88FF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4B906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94C57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BDA8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70437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D4BD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1920</w:t>
            </w:r>
          </w:p>
        </w:tc>
      </w:tr>
      <w:tr w:rsidR="0058629B" w14:paraId="26AA248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5212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93D5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80F9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3EC7D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9DEB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F521A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E074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CD5E0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40DB0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C444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27A6E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DDFA3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9267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1915</w:t>
            </w:r>
          </w:p>
        </w:tc>
      </w:tr>
      <w:tr w:rsidR="0058629B" w14:paraId="208B76E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4712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9A9F7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  <w:hideMark/>
          </w:tcPr>
          <w:p w14:paraId="589080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A8DF7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35E9A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18" w:type="pct"/>
            <w:vMerge/>
            <w:vAlign w:val="center"/>
            <w:hideMark/>
          </w:tcPr>
          <w:p w14:paraId="0F67E4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B329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74070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E1C68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2E9B2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842F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C101C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23AC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1399</w:t>
            </w:r>
          </w:p>
        </w:tc>
      </w:tr>
      <w:tr w:rsidR="0058629B" w14:paraId="0CE6A3E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5DB7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627B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4368F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1B91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7EEE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28292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3648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B8E68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156EE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F10BA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CD8A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545B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4FF7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1395</w:t>
            </w:r>
          </w:p>
        </w:tc>
      </w:tr>
      <w:tr w:rsidR="0058629B" w14:paraId="56D3591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2A8A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62117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A145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BF274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6AE6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32149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06EF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81980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5349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57270E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056ED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E105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A5E1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58629B" w14:paraId="4AA2458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0DEA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F1AD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ABCD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D05C8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E96A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2A7C3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1299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9A912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2C83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4AB5C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CF9A3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09B1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EBE4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58629B" w14:paraId="46CF1FEB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4E520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ECA1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2F027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3284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-19.7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0034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DE8D7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AF6E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D260D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7D290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3FC16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FD78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F0003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8671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1811</w:t>
            </w:r>
          </w:p>
        </w:tc>
      </w:tr>
      <w:tr w:rsidR="0058629B" w14:paraId="0618570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0858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3D05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0EF0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A398C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D46B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C2EFE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1E56A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9389A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B8440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BAC82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2904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4946F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7900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1843</w:t>
            </w:r>
          </w:p>
        </w:tc>
      </w:tr>
      <w:tr w:rsidR="0058629B" w14:paraId="5DC47B0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ECF8D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B8368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B5390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FE084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3E46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718AA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4D5B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AC983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C2CB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F0B99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019A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79DE5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6701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587</w:t>
            </w:r>
          </w:p>
        </w:tc>
      </w:tr>
      <w:tr w:rsidR="0058629B" w14:paraId="3D94325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B0FB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B07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0D63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1B60B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D44C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E752D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5C0E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69215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567B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9CB7A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5E2619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6A17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74DE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584</w:t>
            </w:r>
          </w:p>
        </w:tc>
      </w:tr>
      <w:tr w:rsidR="0058629B" w14:paraId="764C726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5B31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76BC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27C5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8BE0A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DA058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B6DCB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3449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F421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C22D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A6630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D4F63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9A835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075B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1809</w:t>
            </w:r>
          </w:p>
        </w:tc>
      </w:tr>
      <w:tr w:rsidR="0058629B" w14:paraId="56DD8D3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CD4C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094D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EC95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A25E6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0E75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4CED6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DF83E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773F8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7061E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0C79B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95C2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0493B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7AD2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1839</w:t>
            </w:r>
          </w:p>
        </w:tc>
      </w:tr>
      <w:tr w:rsidR="0058629B" w14:paraId="009C8F1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7F6F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EF84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2BCE0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30143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853B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C4CCF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C6F6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0E8E6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D23A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91108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D7A6E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4CFBEC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9A96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1182</w:t>
            </w:r>
          </w:p>
        </w:tc>
      </w:tr>
      <w:tr w:rsidR="0058629B" w14:paraId="3B77058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291C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3BE8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24E0C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747D1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93D51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-5.4</w:t>
            </w:r>
          </w:p>
        </w:tc>
        <w:tc>
          <w:tcPr>
            <w:tcW w:w="318" w:type="pct"/>
            <w:vMerge/>
            <w:vAlign w:val="center"/>
            <w:hideMark/>
          </w:tcPr>
          <w:p w14:paraId="106F5D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5298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AB4A7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F9A3A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AD4B4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D18AB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86AA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5679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588</w:t>
            </w:r>
          </w:p>
        </w:tc>
      </w:tr>
      <w:tr w:rsidR="0058629B" w14:paraId="34FAB0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1C3E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A2E7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8EE1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E6F29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99F85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7C5F9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F512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4D992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9DC89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0C99BC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0D636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FDCE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F3F4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589</w:t>
            </w:r>
          </w:p>
        </w:tc>
      </w:tr>
      <w:tr w:rsidR="0058629B" w14:paraId="32DD491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4413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9FBE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6DA1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E8AB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F777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5AB93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4CA8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1F8EF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1365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13578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65A9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2562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496C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1110</w:t>
            </w:r>
          </w:p>
        </w:tc>
      </w:tr>
      <w:tr w:rsidR="0058629B" w14:paraId="1838E2B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E4A5E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12E0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2F79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1557B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7EC9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61252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7F72C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07B5B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77A89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52FE62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09D7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89ADF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8D1A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1184</w:t>
            </w:r>
          </w:p>
        </w:tc>
      </w:tr>
      <w:tr w:rsidR="0058629B" w14:paraId="100002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5D34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7AC81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FE885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/>
            <w:vAlign w:val="center"/>
            <w:hideMark/>
          </w:tcPr>
          <w:p w14:paraId="7644C1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6B96E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2C4E3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65C85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6812B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47EA9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A40C4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1C0C8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2BE39B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BEB3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1800</w:t>
            </w:r>
          </w:p>
        </w:tc>
      </w:tr>
      <w:tr w:rsidR="0058629B" w14:paraId="2F42555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5ED0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6187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990E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9BCD1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BFFD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F66DA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E30A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C17FD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F5AF4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F5C65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B48C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77B82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51A5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1804</w:t>
            </w:r>
          </w:p>
        </w:tc>
      </w:tr>
      <w:tr w:rsidR="0058629B" w14:paraId="1426E28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ED132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945C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B5D3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27D4C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E4EC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86240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5DBA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2D1C7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E4B6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538F5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3E96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2948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CEEB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1104</w:t>
            </w:r>
          </w:p>
        </w:tc>
      </w:tr>
      <w:tr w:rsidR="0058629B" w14:paraId="4288DFD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CD86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1B26E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3F94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32893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ADA8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F1E5F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B4EF1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E8074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06FF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49722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15DB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8391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6324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1186</w:t>
            </w:r>
          </w:p>
        </w:tc>
      </w:tr>
      <w:tr w:rsidR="0058629B" w14:paraId="1FC51F9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FEFF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CA1D8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7F0CB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BD35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C92D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18" w:type="pct"/>
            <w:vMerge/>
            <w:vAlign w:val="center"/>
            <w:hideMark/>
          </w:tcPr>
          <w:p w14:paraId="24E7CC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95B8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9C99E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DFEE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7DE03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2E3E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1CE5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8C63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58629B" w14:paraId="235E97F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5AD6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FEA82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29809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DB5D8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407C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8F9C7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7A01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0A363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3E12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35026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D0AF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D9F4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878D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1114</w:t>
            </w:r>
          </w:p>
        </w:tc>
      </w:tr>
      <w:tr w:rsidR="0058629B" w14:paraId="77D40F7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F8F1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5068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ACCCA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D8660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236D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53027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35EA3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0B663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0752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402FE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E52F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5528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EFE9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58629B" w14:paraId="53CA574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634D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5A059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39659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A064A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5574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8" w:type="pct"/>
            <w:vMerge/>
            <w:vAlign w:val="center"/>
            <w:hideMark/>
          </w:tcPr>
          <w:p w14:paraId="7F56CD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0512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D90D0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89C6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B7EF5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A88B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0023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4DAB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586</w:t>
            </w:r>
          </w:p>
        </w:tc>
      </w:tr>
      <w:tr w:rsidR="0058629B" w14:paraId="06C541E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831C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D62A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7311B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EB5F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CA74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8" w:type="pct"/>
            <w:vMerge/>
            <w:vAlign w:val="center"/>
            <w:hideMark/>
          </w:tcPr>
          <w:p w14:paraId="3AE67D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773D7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20C96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EC57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0DA7D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00D0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4DD4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D238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1178</w:t>
            </w:r>
          </w:p>
        </w:tc>
      </w:tr>
      <w:tr w:rsidR="0058629B" w14:paraId="183B079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7CF8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D5832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4B9D27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10E2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C650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/>
            <w:vAlign w:val="center"/>
            <w:hideMark/>
          </w:tcPr>
          <w:p w14:paraId="0C0A54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57A5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46EA5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3E2BB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1C3710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77434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0004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CC50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1180</w:t>
            </w:r>
          </w:p>
        </w:tc>
      </w:tr>
      <w:tr w:rsidR="0058629B" w14:paraId="6E30C44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9FFC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A6E5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B8F3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66163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45C4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318" w:type="pct"/>
            <w:vMerge/>
            <w:vAlign w:val="center"/>
            <w:hideMark/>
          </w:tcPr>
          <w:p w14:paraId="2C8FD8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575B3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F709B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1263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27CD2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A7D9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73F8F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66C8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58629B" w14:paraId="3E9BE3F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FE666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F087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90AA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F13B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8EA4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24A65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B2E2B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55042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06CC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6D5A2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D5D1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1CB48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B19B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1106</w:t>
            </w:r>
          </w:p>
        </w:tc>
      </w:tr>
      <w:tr w:rsidR="0058629B" w14:paraId="64933FE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8679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AFA1C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582A4B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9A8BB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3774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18" w:type="pct"/>
            <w:vMerge/>
            <w:vAlign w:val="center"/>
            <w:hideMark/>
          </w:tcPr>
          <w:p w14:paraId="2F8375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36DE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0F996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20B63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19ED6D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481EF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CFC1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3B43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1108</w:t>
            </w:r>
          </w:p>
        </w:tc>
      </w:tr>
      <w:tr w:rsidR="0058629B" w14:paraId="25C8153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07CF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6B5CC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76F4E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4285B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4505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1E470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C67B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06B5A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7C6E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D9577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A08FB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5B81D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51D7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1807</w:t>
            </w:r>
          </w:p>
        </w:tc>
      </w:tr>
      <w:tr w:rsidR="0058629B" w14:paraId="621C927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E1DD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ED1D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83EC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0E55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E9EA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5C767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DF40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8AA79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F028C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FC821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B8B5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8268F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5320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1835</w:t>
            </w:r>
          </w:p>
        </w:tc>
      </w:tr>
      <w:tr w:rsidR="0058629B" w14:paraId="525656D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2B86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9D650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DD65B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388C0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459D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9C51B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BBA6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EF644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A003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DBC8F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EA53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798BD4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6C85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58629B" w14:paraId="1E537C0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4EBE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E7EA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0C44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5B956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2527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674A9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8D1A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43A65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F6777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F6C96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3C7ED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E43B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CFA7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218</w:t>
            </w:r>
          </w:p>
        </w:tc>
      </w:tr>
    </w:tbl>
    <w:p w14:paraId="7261947F" w14:textId="17B0BEAE" w:rsidR="006959CE" w:rsidRDefault="006959CE"/>
    <w:p w14:paraId="563E1CA9" w14:textId="471B037C" w:rsidR="009D2041" w:rsidRDefault="009D2041"/>
    <w:p w14:paraId="070D9359" w14:textId="122FFE5E" w:rsidR="00AC6D34" w:rsidRDefault="00AC6D34"/>
    <w:p w14:paraId="5094FD48" w14:textId="62703E29" w:rsidR="00EF6168" w:rsidRDefault="00EF6168"/>
    <w:p w14:paraId="061BEF6D" w14:textId="0AED66FF" w:rsidR="000C0CC9" w:rsidRDefault="000C0CC9"/>
    <w:p w14:paraId="1F0ADB32" w14:textId="709458B4" w:rsidR="00914318" w:rsidRDefault="00914318"/>
    <w:p w14:paraId="5A0E4B08" w14:textId="6FDA26AE" w:rsidR="00D865E9" w:rsidRDefault="00D865E9"/>
    <w:p w14:paraId="6DC8B08A" w14:textId="575B0652" w:rsidR="00CD435E" w:rsidRDefault="00CD435E"/>
    <w:p w14:paraId="31AE87DF" w14:textId="77777777" w:rsidR="00CD435E" w:rsidRDefault="00CD435E"/>
    <w:p w14:paraId="0F9F3F25" w14:textId="77777777" w:rsidR="00CD435E" w:rsidRDefault="00CD435E"/>
    <w:p w14:paraId="6B462CB4" w14:textId="77777777" w:rsidR="00CD435E" w:rsidRDefault="00D865E9">
      <w:pPr>
        <w:pStyle w:val="Heading5"/>
      </w:pPr>
      <w:r>
        <w:rPr>
          <w:rFonts w:hint="eastAsia"/>
        </w:rPr>
        <w:lastRenderedPageBreak/>
        <w:t>7.1.3.1.2</w:t>
      </w:r>
      <w:r>
        <w:tab/>
      </w:r>
      <w:r>
        <w:rPr>
          <w:rFonts w:hint="eastAsia"/>
        </w:rPr>
        <w:t>non-coherent</w:t>
      </w:r>
    </w:p>
    <w:p w14:paraId="7E2DF36B" w14:textId="304A1018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7.1.3.1.2 - 1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2A0AD514" wp14:editId="70881993">
            <wp:extent cx="8490585" cy="5362575"/>
            <wp:effectExtent l="0" t="0" r="5715" b="9525"/>
            <wp:docPr id="19206038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5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03DC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A97D841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7.1.3.1.2 - 1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1371"/>
        <w:gridCol w:w="1371"/>
        <w:gridCol w:w="811"/>
        <w:gridCol w:w="694"/>
        <w:gridCol w:w="802"/>
        <w:gridCol w:w="846"/>
        <w:gridCol w:w="851"/>
        <w:gridCol w:w="1184"/>
        <w:gridCol w:w="997"/>
        <w:gridCol w:w="1184"/>
        <w:gridCol w:w="1254"/>
        <w:gridCol w:w="1834"/>
      </w:tblGrid>
      <w:tr w:rsidR="0058629B" w14:paraId="7EFAD77E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E5005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non-coherent</w:t>
            </w:r>
          </w:p>
        </w:tc>
      </w:tr>
      <w:tr w:rsidR="0058629B" w14:paraId="7CF7BEB5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7829F7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79B938E3" w14:textId="77777777" w:rsidTr="0058629B">
        <w:trPr>
          <w:trHeight w:val="280"/>
        </w:trPr>
        <w:tc>
          <w:tcPr>
            <w:tcW w:w="409" w:type="pct"/>
            <w:shd w:val="clear" w:color="D9E1F2" w:fill="D9E1F2"/>
            <w:noWrap/>
            <w:vAlign w:val="center"/>
            <w:hideMark/>
          </w:tcPr>
          <w:p w14:paraId="475C11E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10" w:type="pct"/>
            <w:shd w:val="clear" w:color="D9E1F2" w:fill="D9E1F2"/>
            <w:noWrap/>
            <w:vAlign w:val="center"/>
            <w:hideMark/>
          </w:tcPr>
          <w:p w14:paraId="32269C6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0" w:type="pct"/>
            <w:shd w:val="clear" w:color="D9E1F2" w:fill="D9E1F2"/>
            <w:noWrap/>
            <w:vAlign w:val="center"/>
            <w:hideMark/>
          </w:tcPr>
          <w:p w14:paraId="0E4B406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14" w:type="pct"/>
            <w:shd w:val="clear" w:color="D9E1F2" w:fill="D9E1F2"/>
            <w:noWrap/>
            <w:vAlign w:val="center"/>
            <w:hideMark/>
          </w:tcPr>
          <w:p w14:paraId="77F2D4E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73" w:type="pct"/>
            <w:shd w:val="clear" w:color="D9E1F2" w:fill="D9E1F2"/>
            <w:noWrap/>
            <w:vAlign w:val="center"/>
            <w:hideMark/>
          </w:tcPr>
          <w:p w14:paraId="39DFB80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6A3D14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73" w:type="pct"/>
            <w:shd w:val="clear" w:color="D9E1F2" w:fill="D9E1F2"/>
            <w:noWrap/>
            <w:vAlign w:val="center"/>
            <w:hideMark/>
          </w:tcPr>
          <w:p w14:paraId="659FE6A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8" w:type="pct"/>
            <w:shd w:val="clear" w:color="D9E1F2" w:fill="D9E1F2"/>
            <w:noWrap/>
            <w:vAlign w:val="center"/>
            <w:hideMark/>
          </w:tcPr>
          <w:p w14:paraId="42619E4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51" w:type="pct"/>
            <w:shd w:val="clear" w:color="D9E1F2" w:fill="D9E1F2"/>
            <w:noWrap/>
            <w:vAlign w:val="center"/>
            <w:hideMark/>
          </w:tcPr>
          <w:p w14:paraId="3601769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02" w:type="pct"/>
            <w:shd w:val="clear" w:color="D9E1F2" w:fill="D9E1F2"/>
            <w:noWrap/>
            <w:vAlign w:val="center"/>
            <w:hideMark/>
          </w:tcPr>
          <w:p w14:paraId="71302BB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51" w:type="pct"/>
            <w:shd w:val="clear" w:color="D9E1F2" w:fill="D9E1F2"/>
            <w:noWrap/>
            <w:vAlign w:val="center"/>
            <w:hideMark/>
          </w:tcPr>
          <w:p w14:paraId="60090A2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69" w:type="pct"/>
            <w:shd w:val="clear" w:color="D9E1F2" w:fill="D9E1F2"/>
            <w:noWrap/>
            <w:vAlign w:val="center"/>
            <w:hideMark/>
          </w:tcPr>
          <w:p w14:paraId="55D766E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99" w:type="pct"/>
            <w:shd w:val="clear" w:color="D9E1F2" w:fill="D9E1F2"/>
            <w:noWrap/>
            <w:vAlign w:val="center"/>
            <w:hideMark/>
          </w:tcPr>
          <w:p w14:paraId="439301C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2533829A" w14:textId="77777777" w:rsidTr="0058629B">
        <w:trPr>
          <w:trHeight w:val="280"/>
        </w:trPr>
        <w:tc>
          <w:tcPr>
            <w:tcW w:w="409" w:type="pct"/>
            <w:vMerge w:val="restart"/>
            <w:shd w:val="clear" w:color="auto" w:fill="auto"/>
            <w:vAlign w:val="center"/>
            <w:hideMark/>
          </w:tcPr>
          <w:p w14:paraId="51C862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F80B3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76C0F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79303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DF4E8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77C7E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E16D1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C6E43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D1509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B1DCE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18EC7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D8733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6DF72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656</w:t>
            </w:r>
          </w:p>
        </w:tc>
      </w:tr>
      <w:tr w:rsidR="0058629B" w14:paraId="285A7CF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4260A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26D2E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19473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71D8B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373CE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CC6AD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D0CBA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C6B89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47E8D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5F851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26D9F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28882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9FC1F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664</w:t>
            </w:r>
          </w:p>
        </w:tc>
      </w:tr>
      <w:tr w:rsidR="0058629B" w14:paraId="395BC0F3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279BB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32A0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F35CD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E1D44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3DE50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C97F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573A65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654A5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868D2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584E57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/>
            <w:vAlign w:val="center"/>
            <w:hideMark/>
          </w:tcPr>
          <w:p w14:paraId="508AED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CBC76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51388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58629B" w14:paraId="21AB7A7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005F0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EDF06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D1651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C3DBA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726CC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7C8A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DCE6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F79C5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6D90CA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6C37D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4AC52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1E938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B28A7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58629B" w14:paraId="279D8671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A8592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13FE0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AA2AC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1DAF04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4AAF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/>
            <w:vAlign w:val="center"/>
            <w:hideMark/>
          </w:tcPr>
          <w:p w14:paraId="722A13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339DC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6DC469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2FE3E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EB2C8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BB319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0F4D2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B4741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323</w:t>
            </w:r>
          </w:p>
        </w:tc>
      </w:tr>
      <w:tr w:rsidR="0058629B" w14:paraId="0F0B3C7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13B5E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D9285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0" w:type="pct"/>
            <w:vMerge/>
            <w:vAlign w:val="center"/>
            <w:hideMark/>
          </w:tcPr>
          <w:p w14:paraId="3915E6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182CAA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9ECC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311" w:type="pct"/>
            <w:vMerge/>
            <w:vAlign w:val="center"/>
            <w:hideMark/>
          </w:tcPr>
          <w:p w14:paraId="5B11B1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0C5B1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B2D07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98AE4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02" w:type="pct"/>
            <w:vMerge/>
            <w:vAlign w:val="center"/>
            <w:hideMark/>
          </w:tcPr>
          <w:p w14:paraId="007D94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CAA0C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2A738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4417A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58629B" w14:paraId="3E63E55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D1BC5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D7C32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0A673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C9ABC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750D1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10.84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28CD5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1FE297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2CC52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389F6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5EB120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C2DF9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AD633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67054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973,975</w:t>
            </w:r>
          </w:p>
        </w:tc>
      </w:tr>
      <w:tr w:rsidR="0058629B" w14:paraId="464AF28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9620B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1559A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C27E3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15C28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79963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28675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B4554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DC2F3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5AFF26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97D95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1E2C0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2F5FA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1996F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1018,1019</w:t>
            </w:r>
          </w:p>
        </w:tc>
      </w:tr>
      <w:tr w:rsidR="0058629B" w14:paraId="1E9D5D4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44715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60E2E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92807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FB113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73A4D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2A962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47421B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E1AD4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65877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3AEDE4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53615C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91ED7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F5082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58629B" w14:paraId="566ACE2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60FF0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945A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26995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79424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947E9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6E738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F5FAD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486B4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EBB6E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79A69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9C504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65D02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93A8E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58629B" w14:paraId="30C005E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A7332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06899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0" w:type="pct"/>
            <w:vMerge/>
            <w:vAlign w:val="center"/>
            <w:hideMark/>
          </w:tcPr>
          <w:p w14:paraId="17E245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5E814C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16015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11" w:type="pct"/>
            <w:vMerge/>
            <w:vAlign w:val="center"/>
            <w:hideMark/>
          </w:tcPr>
          <w:p w14:paraId="7E2C65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83F40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D94E7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47A8C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02" w:type="pct"/>
            <w:vMerge/>
            <w:vAlign w:val="center"/>
            <w:hideMark/>
          </w:tcPr>
          <w:p w14:paraId="7C5AC9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1F3EE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61F3B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7396A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58629B" w14:paraId="6C0DAAE4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1AF99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89361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0" w:type="pct"/>
            <w:vMerge/>
            <w:vAlign w:val="center"/>
            <w:hideMark/>
          </w:tcPr>
          <w:p w14:paraId="290BBB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23360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1B76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311" w:type="pct"/>
            <w:vMerge/>
            <w:vAlign w:val="center"/>
            <w:hideMark/>
          </w:tcPr>
          <w:p w14:paraId="608B37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7D228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478CD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97C63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02" w:type="pct"/>
            <w:vMerge/>
            <w:vAlign w:val="center"/>
            <w:hideMark/>
          </w:tcPr>
          <w:p w14:paraId="540215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F0057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B3CB2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2A4EC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58629B" w14:paraId="28B7750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361E2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D3F8F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A7311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B6D90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9.87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55019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13.92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CFFF1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1DD58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39E12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23D3A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/>
            <w:vAlign w:val="center"/>
            <w:hideMark/>
          </w:tcPr>
          <w:p w14:paraId="21F81B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64B9E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E1189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1CDA1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1311</w:t>
            </w:r>
          </w:p>
        </w:tc>
      </w:tr>
      <w:tr w:rsidR="0058629B" w14:paraId="4CE2927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1111C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871EE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5C8C8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2C444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E957D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7F23C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31105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5F1401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1D89D6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BE3A3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70B10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E7EDA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38DAA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1319</w:t>
            </w:r>
          </w:p>
        </w:tc>
      </w:tr>
      <w:tr w:rsidR="0058629B" w14:paraId="65FD3F0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B1A00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F7FDE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790DC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B6698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A0756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1" w:type="pct"/>
            <w:vMerge/>
            <w:vAlign w:val="center"/>
            <w:hideMark/>
          </w:tcPr>
          <w:p w14:paraId="569B03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3D18D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vMerge/>
            <w:vAlign w:val="center"/>
            <w:hideMark/>
          </w:tcPr>
          <w:p w14:paraId="692598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2476B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8EBC8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87E8A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98258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8865F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58629B" w14:paraId="1E1C0D33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F688E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1F12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820CF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DD11E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9685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B856A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845A8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35513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pct"/>
            <w:vMerge/>
            <w:vAlign w:val="center"/>
            <w:hideMark/>
          </w:tcPr>
          <w:p w14:paraId="11E32E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36F39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CEF9D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F7825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F3B39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58629B" w14:paraId="7EA44AE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53326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6677F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B8A6B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853D3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2F23F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1" w:type="pct"/>
            <w:vMerge/>
            <w:vAlign w:val="center"/>
            <w:hideMark/>
          </w:tcPr>
          <w:p w14:paraId="0271BF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0D0AE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0C11F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4BD082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918ED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C53B9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2FF3A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46FC3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1505</w:t>
            </w:r>
          </w:p>
        </w:tc>
      </w:tr>
      <w:tr w:rsidR="0058629B" w14:paraId="44FCA72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FDB13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28AF8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86BF0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008CD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CADC1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E294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F76D9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D7B3D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1BE32D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5634B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D65B3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19954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25013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969</w:t>
            </w:r>
          </w:p>
        </w:tc>
      </w:tr>
      <w:tr w:rsidR="0058629B" w14:paraId="638F263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BA441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76551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64EC33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5484DC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0E41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5F686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7D8974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D41B3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C9DA8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75655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62653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75FCC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137C5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58629B" w14:paraId="66B92E3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5B8EE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2A4A5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17709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EB6EB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A782F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FC179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6C54FB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35409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9F2DA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4BCD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C6B60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2E5170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54FF0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58629B" w14:paraId="60357B7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92FBC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75567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26E60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8635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ACECD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AA658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AA90D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vMerge/>
            <w:vAlign w:val="center"/>
            <w:hideMark/>
          </w:tcPr>
          <w:p w14:paraId="6268A8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42206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85BEC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986A0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CC508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DE047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58629B" w14:paraId="403C645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ECE48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AC2AF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9CCFC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7FE17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9DD5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11" w:type="pct"/>
            <w:vMerge/>
            <w:vAlign w:val="center"/>
            <w:hideMark/>
          </w:tcPr>
          <w:p w14:paraId="2A6191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C2043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CB8D8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A643E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52AE23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/>
            <w:vAlign w:val="center"/>
            <w:hideMark/>
          </w:tcPr>
          <w:p w14:paraId="7D9EC6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F418E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10B0E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624</w:t>
            </w:r>
          </w:p>
        </w:tc>
      </w:tr>
      <w:tr w:rsidR="0058629B" w14:paraId="60035D3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7E340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44117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0392B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C55AF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E37F4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AB3D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B7535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A9CCF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CC716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CBBCC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51" w:type="pct"/>
            <w:vMerge/>
            <w:vAlign w:val="center"/>
            <w:hideMark/>
          </w:tcPr>
          <w:p w14:paraId="4B956C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E70A9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311E1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648</w:t>
            </w:r>
          </w:p>
        </w:tc>
      </w:tr>
      <w:tr w:rsidR="0058629B" w14:paraId="7AF47EE2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C1C99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045E1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43EED8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3CEAF0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C1C5C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705E8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08A215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D18FC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296C5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D348A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3C2F1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48BB87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D50AC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58629B" w14:paraId="25311593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0B48C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97B1F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36B31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24370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04335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D64CD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73" w:type="pct"/>
            <w:vMerge/>
            <w:vAlign w:val="center"/>
            <w:hideMark/>
          </w:tcPr>
          <w:p w14:paraId="3F39A2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12EEE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07015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70093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C2429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26134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6152B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675</w:t>
            </w:r>
          </w:p>
        </w:tc>
      </w:tr>
      <w:tr w:rsidR="0058629B" w14:paraId="1D8F96C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7157B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E3B21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D7A02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CD045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D023B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BA56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C8966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E3F47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C9D4D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9AC32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E11D8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DB66E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AC11D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713</w:t>
            </w:r>
          </w:p>
        </w:tc>
      </w:tr>
      <w:tr w:rsidR="0058629B" w14:paraId="16936C3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8983A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2F690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8166C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F4909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FF79C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940A0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1F56A0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9547B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9115B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9E56F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1E4FB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48843A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3BB61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58629B" w14:paraId="51D7401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0ABCA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981C4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2522F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75FBDF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AC0FC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11" w:type="pct"/>
            <w:vMerge/>
            <w:vAlign w:val="center"/>
            <w:hideMark/>
          </w:tcPr>
          <w:p w14:paraId="389A7F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A18CC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456F8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78F45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E7805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D78E8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327C7C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CB75F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58629B" w14:paraId="1F57A31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9C35C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6B4C4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FEFCA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D3CBB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DF049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64DFB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48BBE5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6B6AA7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75B94E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11298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165AD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4B915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B747F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58629B" w14:paraId="68B4560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0190F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C6775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80A24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83623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00F36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2A19F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0D759D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42A48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519ED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EAD3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752CF4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8A349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B4ECA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1379</w:t>
            </w:r>
          </w:p>
        </w:tc>
      </w:tr>
      <w:tr w:rsidR="0058629B" w14:paraId="516E855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955F5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1AFAC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B81AE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922F6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D63F1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E3342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F99E4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DE364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7A1AE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09F30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60B91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4CA31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BCFE4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1385</w:t>
            </w:r>
          </w:p>
        </w:tc>
      </w:tr>
      <w:tr w:rsidR="0058629B" w14:paraId="17F3D67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7FE81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9B126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C1FDE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DA071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F354E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15.39</w:t>
            </w:r>
          </w:p>
        </w:tc>
        <w:tc>
          <w:tcPr>
            <w:tcW w:w="311" w:type="pct"/>
            <w:vMerge/>
            <w:vAlign w:val="center"/>
            <w:hideMark/>
          </w:tcPr>
          <w:p w14:paraId="3B241D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39225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8BFE6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050670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32763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9240E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73B77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F5E19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1297</w:t>
            </w:r>
          </w:p>
        </w:tc>
      </w:tr>
      <w:tr w:rsidR="0058629B" w14:paraId="4E33B7F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077B6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B92BF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7BAC5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333EE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4415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0F276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0C0AC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AAC9D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0B3607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2D8AD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D806B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2A36B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2597D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1321</w:t>
            </w:r>
          </w:p>
        </w:tc>
      </w:tr>
      <w:tr w:rsidR="0058629B" w14:paraId="25F6174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12457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A4BA5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323C4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E26AF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D321D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11" w:type="pct"/>
            <w:vMerge/>
            <w:vAlign w:val="center"/>
            <w:hideMark/>
          </w:tcPr>
          <w:p w14:paraId="26AAC6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095BD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B8D4C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6C950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02" w:type="pct"/>
            <w:vMerge/>
            <w:vAlign w:val="center"/>
            <w:hideMark/>
          </w:tcPr>
          <w:p w14:paraId="3430DA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14349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D72A3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201B1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1495</w:t>
            </w:r>
          </w:p>
        </w:tc>
      </w:tr>
      <w:tr w:rsidR="0058629B" w14:paraId="38D9486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CE817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EDA44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67048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C96C0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E6D99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DA411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A4769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094EE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C7E92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ED41B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A3285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F2E16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61F46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1491</w:t>
            </w:r>
          </w:p>
        </w:tc>
      </w:tr>
      <w:tr w:rsidR="0058629B" w14:paraId="03699A9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2BC3D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A90A2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0" w:type="pct"/>
            <w:vMerge/>
            <w:vAlign w:val="center"/>
            <w:hideMark/>
          </w:tcPr>
          <w:p w14:paraId="69A7C5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45621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754C7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11" w:type="pct"/>
            <w:vMerge/>
            <w:vAlign w:val="center"/>
            <w:hideMark/>
          </w:tcPr>
          <w:p w14:paraId="6A7FD5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52719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800BF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FBECE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02" w:type="pct"/>
            <w:vMerge/>
            <w:vAlign w:val="center"/>
            <w:hideMark/>
          </w:tcPr>
          <w:p w14:paraId="7616A8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E3ECD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2A5975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4F4EE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1483</w:t>
            </w:r>
          </w:p>
        </w:tc>
      </w:tr>
      <w:tr w:rsidR="0058629B" w14:paraId="20D634BF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55C51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1BAC8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5B4CF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497F2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436A4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F537A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08ACE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81486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67D0E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6B364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B1ED0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83F1F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8A659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1479</w:t>
            </w:r>
          </w:p>
        </w:tc>
      </w:tr>
      <w:tr w:rsidR="0058629B" w14:paraId="7309E35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4B238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4400A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0" w:type="pct"/>
            <w:vMerge/>
            <w:vAlign w:val="center"/>
            <w:hideMark/>
          </w:tcPr>
          <w:p w14:paraId="37D95E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904BB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59D92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11" w:type="pct"/>
            <w:vMerge/>
            <w:vAlign w:val="center"/>
            <w:hideMark/>
          </w:tcPr>
          <w:p w14:paraId="79085C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0E3F8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4B3CA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06ABF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02" w:type="pct"/>
            <w:vMerge/>
            <w:vAlign w:val="center"/>
            <w:hideMark/>
          </w:tcPr>
          <w:p w14:paraId="6A461D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EF19E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66814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1E902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1463</w:t>
            </w:r>
          </w:p>
        </w:tc>
      </w:tr>
      <w:tr w:rsidR="0058629B" w14:paraId="04256534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D646B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06DE2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29BB2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A11F5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E08D3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3ADFB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49A15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63E08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4EB40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00610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3AAC1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8D762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9FCD9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1467</w:t>
            </w:r>
          </w:p>
        </w:tc>
      </w:tr>
      <w:tr w:rsidR="0058629B" w14:paraId="24BA2312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9A830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447D9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375D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BA06A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4195E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1" w:type="pct"/>
            <w:vMerge/>
            <w:vAlign w:val="center"/>
            <w:hideMark/>
          </w:tcPr>
          <w:p w14:paraId="0C5531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B4CC9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BEA06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C005C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2" w:type="pct"/>
            <w:vMerge/>
            <w:vAlign w:val="center"/>
            <w:hideMark/>
          </w:tcPr>
          <w:p w14:paraId="24EDC6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0D3EA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6CE424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760B9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1221,1257</w:t>
            </w:r>
          </w:p>
        </w:tc>
      </w:tr>
      <w:tr w:rsidR="0058629B" w14:paraId="012BA984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3E037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BC825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864F3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3F0C5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6C4F1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790F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B4D14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722F0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268D9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B7705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0151C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4F9B7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AF5C2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1225,1261</w:t>
            </w:r>
          </w:p>
        </w:tc>
      </w:tr>
      <w:tr w:rsidR="0058629B" w14:paraId="73E7703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312E0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63B8D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5B06E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C9103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23103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11" w:type="pct"/>
            <w:vMerge/>
            <w:vAlign w:val="center"/>
            <w:hideMark/>
          </w:tcPr>
          <w:p w14:paraId="5D6A51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2CCC4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4AA7D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BAFB2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E52E7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D74BA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62294F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5D693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58629B" w14:paraId="0EB2847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0C919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DD288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0D8BC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5B538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44133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45B50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0E2716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C8758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3F5859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B654F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8A245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441D7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CFA05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58629B" w14:paraId="65EDEFD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19108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40F2B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350301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F5D1E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6366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A69A2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1947E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8BD59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31A0A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/>
            <w:vAlign w:val="center"/>
            <w:hideMark/>
          </w:tcPr>
          <w:p w14:paraId="68FF35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1AEF8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9" w:type="pct"/>
            <w:vMerge/>
            <w:vAlign w:val="center"/>
            <w:hideMark/>
          </w:tcPr>
          <w:p w14:paraId="5082AC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03254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957</w:t>
            </w:r>
          </w:p>
        </w:tc>
      </w:tr>
      <w:tr w:rsidR="0058629B" w14:paraId="6DA082A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4179B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8B14E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5242C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7D481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E8987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1" w:type="pct"/>
            <w:vMerge/>
            <w:vAlign w:val="center"/>
            <w:hideMark/>
          </w:tcPr>
          <w:p w14:paraId="5D2656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2CE93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9F7B1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E7176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1DB65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8CD67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B15C4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D1A86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669,681</w:t>
            </w:r>
          </w:p>
        </w:tc>
      </w:tr>
      <w:tr w:rsidR="0058629B" w14:paraId="7FDAFF5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1C24D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6266C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B304A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6B098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FE927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E90D5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5547A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4F857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76325C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51790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408E7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4AA70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9BC82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697</w:t>
            </w:r>
          </w:p>
        </w:tc>
      </w:tr>
      <w:tr w:rsidR="0058629B" w14:paraId="32675D2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F839F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477C70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BFCA0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5ACED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617B4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1" w:type="pct"/>
            <w:vMerge/>
            <w:vAlign w:val="center"/>
            <w:hideMark/>
          </w:tcPr>
          <w:p w14:paraId="566A03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C188E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152450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D3666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AF84B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27F60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BB4D7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3C11C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959</w:t>
            </w:r>
          </w:p>
        </w:tc>
      </w:tr>
      <w:tr w:rsidR="0058629B" w14:paraId="46DD87EE" w14:textId="77777777" w:rsidTr="0058629B">
        <w:trPr>
          <w:trHeight w:val="280"/>
        </w:trPr>
        <w:tc>
          <w:tcPr>
            <w:tcW w:w="409" w:type="pct"/>
            <w:vMerge w:val="restart"/>
            <w:shd w:val="clear" w:color="auto" w:fill="auto"/>
            <w:vAlign w:val="center"/>
            <w:hideMark/>
          </w:tcPr>
          <w:p w14:paraId="426DC7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89169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D79C1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304B2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6302B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1" w:type="pct"/>
            <w:vMerge/>
            <w:vAlign w:val="center"/>
            <w:hideMark/>
          </w:tcPr>
          <w:p w14:paraId="310DAB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46B89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C87C6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FE185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9D4FF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B4F29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6F097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6E1FE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1429</w:t>
            </w:r>
          </w:p>
        </w:tc>
      </w:tr>
      <w:tr w:rsidR="0058629B" w14:paraId="231C933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BB48B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5A95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6173A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43785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11B37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1E19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9D70F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A68F7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7DB36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FB903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7CE12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79C59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432FC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1437</w:t>
            </w:r>
          </w:p>
        </w:tc>
      </w:tr>
      <w:tr w:rsidR="0058629B" w14:paraId="6CBF6F4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A487D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9FF72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0" w:type="pct"/>
            <w:vMerge/>
            <w:vAlign w:val="center"/>
            <w:hideMark/>
          </w:tcPr>
          <w:p w14:paraId="07D54D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D17D1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5DA5A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/>
            <w:vAlign w:val="center"/>
            <w:hideMark/>
          </w:tcPr>
          <w:p w14:paraId="14C09E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C81C7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9DB8D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6C0A8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3806C4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6A109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B03D4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D02BA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1428</w:t>
            </w:r>
          </w:p>
        </w:tc>
      </w:tr>
      <w:tr w:rsidR="0058629B" w14:paraId="5B8C456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71D1C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2D9A5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2B76F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23555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32B99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AAFDF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82FFA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3B245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292405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5EE05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74AFF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33F4A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E1A8C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1436</w:t>
            </w:r>
          </w:p>
        </w:tc>
      </w:tr>
      <w:tr w:rsidR="0058629B" w14:paraId="1C6BEF7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F4FE1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6937D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34EFF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899FD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69E97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1" w:type="pct"/>
            <w:vMerge/>
            <w:vAlign w:val="center"/>
            <w:hideMark/>
          </w:tcPr>
          <w:p w14:paraId="5D2F99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631AC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AAAC3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4080B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3B99C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2C047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2594FD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FDF81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58629B" w14:paraId="6E354A8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3CEB1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B6B0D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E350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F9524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7B7A3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B0DC6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79D4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ECF30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0D8755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BDA02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59D9E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AE48C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CE953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660</w:t>
            </w:r>
          </w:p>
        </w:tc>
      </w:tr>
      <w:tr w:rsidR="0058629B" w14:paraId="23CAED2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D795F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44B19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020B9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283C2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3CBDB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EBBA7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20095E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27C8A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EE9B7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73765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/>
            <w:vAlign w:val="center"/>
            <w:hideMark/>
          </w:tcPr>
          <w:p w14:paraId="733F8A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67B3CD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7D79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58629B" w14:paraId="41C3C7F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AF893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D4D3C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719FB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AE22D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1F789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0676C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ABE59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38E22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7ED578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E6E5A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A99DD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BD4DB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FF6FF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58629B" w14:paraId="3994F9D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EDB05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36377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9F5F5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BC936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14615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1" w:type="pct"/>
            <w:vMerge/>
            <w:vAlign w:val="center"/>
            <w:hideMark/>
          </w:tcPr>
          <w:p w14:paraId="38BC60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DC855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7988BB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D94C7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FBCD3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A1049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DE7E2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3ECAC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58629B" w14:paraId="7AB8369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3422E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CFB42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E34A4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49823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B971D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F65BA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CC16F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3CFA0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F4910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11513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0956A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F2FDA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9DB3C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58629B" w14:paraId="387B170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81379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E206F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D6787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7CD9C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5FD40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F9F1F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695A3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  <w:hideMark/>
          </w:tcPr>
          <w:p w14:paraId="459BD2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5F3EA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98967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758A4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EB5A5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99FF4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1426</w:t>
            </w:r>
          </w:p>
        </w:tc>
      </w:tr>
      <w:tr w:rsidR="0058629B" w14:paraId="013C4A5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52F0A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8A59D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49B63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8412D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76B16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254D6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BBCD8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6DCF4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58E02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3F1C7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D71E4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55811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EAB6B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1434</w:t>
            </w:r>
          </w:p>
        </w:tc>
      </w:tr>
      <w:tr w:rsidR="0058629B" w14:paraId="765B082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0FC91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46D31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C0EF6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510CF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10760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0E98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205B2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FADC6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8ABA4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BD2B1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CF202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vMerge/>
            <w:vAlign w:val="center"/>
            <w:hideMark/>
          </w:tcPr>
          <w:p w14:paraId="1B5D97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07FEA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58629B" w14:paraId="17E5F4B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D548C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F9428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1D9B6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83892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D4E5C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244D8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63051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6A8E0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47B200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2B8EC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B4F4B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C02DB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4AE9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58629B" w14:paraId="0124A4B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BE9E6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74243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42FCC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8CC65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450CA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A739C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504F9A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8D5DD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FAB16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179F8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F3918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C7FA3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7A21C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1016,1017</w:t>
            </w:r>
          </w:p>
        </w:tc>
      </w:tr>
      <w:tr w:rsidR="0058629B" w14:paraId="62C6DCE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5CFEC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4A36E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CD9FE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20FCB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30076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D3BD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D282D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97367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/>
            <w:vAlign w:val="center"/>
            <w:hideMark/>
          </w:tcPr>
          <w:p w14:paraId="6B537D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D08BE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36EA8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75431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4051A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972,974,984,986,996,998</w:t>
            </w:r>
          </w:p>
        </w:tc>
      </w:tr>
      <w:tr w:rsidR="0058629B" w14:paraId="1D66E933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215E0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C5E63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C1475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7F4B7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23C61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16AF6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0F8E56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28EE1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E649A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47FBF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03DA02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D8D7E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84801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58629B" w14:paraId="24BF6192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00D17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14C73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CEE5C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70DC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7C414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8456F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AE223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087C6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43C9CE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00B0D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31E5A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E7C19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9FCDD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58629B" w14:paraId="3310F72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D0EE8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000BE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0" w:type="pct"/>
            <w:vMerge/>
            <w:vAlign w:val="center"/>
            <w:hideMark/>
          </w:tcPr>
          <w:p w14:paraId="579F51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60F41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25D6C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11" w:type="pct"/>
            <w:vMerge/>
            <w:vAlign w:val="center"/>
            <w:hideMark/>
          </w:tcPr>
          <w:p w14:paraId="35179E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620AD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EBAD2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02947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02" w:type="pct"/>
            <w:vMerge/>
            <w:vAlign w:val="center"/>
            <w:hideMark/>
          </w:tcPr>
          <w:p w14:paraId="3ABAD1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BF1F4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C4C0E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CD3C3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58629B" w14:paraId="648FA661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CE65D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CA371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555D1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860B3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0C2A4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34C4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1516D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BED4E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9F4CA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F034A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C4C8F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026F4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17084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58629B" w14:paraId="1AF4644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5EECA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4DA92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02392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FBB65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33588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7AF7E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281DE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B521F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89E0F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/>
            <w:vAlign w:val="center"/>
            <w:hideMark/>
          </w:tcPr>
          <w:p w14:paraId="22CA1D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EDBAA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C38E2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D4D56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1310</w:t>
            </w:r>
          </w:p>
        </w:tc>
      </w:tr>
      <w:tr w:rsidR="0058629B" w14:paraId="42D7A44F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CB88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DC250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29E81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5ED07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1579F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9801C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2D771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E34D3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BB430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ABE2E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D080A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8800B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351C3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1318</w:t>
            </w:r>
          </w:p>
        </w:tc>
      </w:tr>
      <w:tr w:rsidR="0058629B" w14:paraId="4E66FB31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5C752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ABF5B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A1BD6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8FEE8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636A1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1" w:type="pct"/>
            <w:vMerge/>
            <w:vAlign w:val="center"/>
            <w:hideMark/>
          </w:tcPr>
          <w:p w14:paraId="48DD68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11177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611BA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311DDC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1B23E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E0648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2213D3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DB832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970</w:t>
            </w:r>
          </w:p>
        </w:tc>
      </w:tr>
      <w:tr w:rsidR="0058629B" w14:paraId="5BF7747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FBF68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D1637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86786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696D3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34BAE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9840B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9AAC8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7D3F6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9B246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748F6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519C2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8567F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97155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1504</w:t>
            </w:r>
          </w:p>
        </w:tc>
      </w:tr>
      <w:tr w:rsidR="0058629B" w14:paraId="110ECBE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F3CFF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23523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6BACB8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5C3E99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88A78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3352C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4A09B1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0E3C7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D58A6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D04C9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BBE1B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073E7E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3989E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58629B" w14:paraId="17666C9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FB0E7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9EEB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BC213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F72B5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EB231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52A9D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EDFF4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10AEC2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B7A71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360E0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6A336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6E7567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914A0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1544</w:t>
            </w:r>
          </w:p>
        </w:tc>
      </w:tr>
      <w:tr w:rsidR="0058629B" w14:paraId="4F461972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F619E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F0E2C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DBD9C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E1F80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996DB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B5EB3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B0E9D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AC3B5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10412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44C4C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E3241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9152E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C9370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1543</w:t>
            </w:r>
          </w:p>
        </w:tc>
      </w:tr>
      <w:tr w:rsidR="0058629B" w14:paraId="4418028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F4B0E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D6D52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5F2E4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22FC3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D78D2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F3D63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12817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A0C6C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9ABAC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A023B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2B6FA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0ADB2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2B6A6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58629B" w14:paraId="234EFA6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82645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F3399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9A123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5EAE5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F7DD8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D89B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5D98F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vMerge/>
            <w:vAlign w:val="center"/>
            <w:hideMark/>
          </w:tcPr>
          <w:p w14:paraId="16721F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33627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F9F22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704F6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4668D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D4962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58629B" w14:paraId="63A1571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7E9F8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5EA27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2E751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F1CDA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0EDBF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/>
            <w:vAlign w:val="center"/>
            <w:hideMark/>
          </w:tcPr>
          <w:p w14:paraId="5BD7EA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53959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42B1F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5738E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3D27E2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/>
            <w:vAlign w:val="center"/>
            <w:hideMark/>
          </w:tcPr>
          <w:p w14:paraId="3E3620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D77A9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2A0F3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620</w:t>
            </w:r>
          </w:p>
        </w:tc>
      </w:tr>
      <w:tr w:rsidR="0058629B" w14:paraId="795FA40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F96C9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6C0CD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DA89A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8350F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69FDD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E0E5A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7A429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FC612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CB0A0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3F006B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51" w:type="pct"/>
            <w:vMerge/>
            <w:vAlign w:val="center"/>
            <w:hideMark/>
          </w:tcPr>
          <w:p w14:paraId="0E16B2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7D352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10FE2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644</w:t>
            </w:r>
          </w:p>
        </w:tc>
      </w:tr>
      <w:tr w:rsidR="0058629B" w14:paraId="5C5F3FA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52466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8995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92CC8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6053E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236B3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79F91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FA7A3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3D2CF9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15A54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156DC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C671D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69" w:type="pct"/>
            <w:vMerge/>
            <w:vAlign w:val="center"/>
            <w:hideMark/>
          </w:tcPr>
          <w:p w14:paraId="1AE4EC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B440A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1547</w:t>
            </w:r>
          </w:p>
        </w:tc>
      </w:tr>
      <w:tr w:rsidR="0058629B" w14:paraId="5C25912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D18BF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96C25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4DB0F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2F93C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E9B99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26D7B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D2607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6F020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50C4B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3C206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5914C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2395B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D68E4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1546</w:t>
            </w:r>
          </w:p>
        </w:tc>
      </w:tr>
      <w:tr w:rsidR="0058629B" w14:paraId="21E0CAA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83E7D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06D0C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27BA0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BC969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F37D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02658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A188B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  <w:hideMark/>
          </w:tcPr>
          <w:p w14:paraId="3ABEC5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3A789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0D5DB2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E9766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713595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FA682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58629B" w14:paraId="0DA84D1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7CBB2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C9265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744F5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B8217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8D90F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A4612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73" w:type="pct"/>
            <w:vMerge/>
            <w:vAlign w:val="center"/>
            <w:hideMark/>
          </w:tcPr>
          <w:p w14:paraId="3D306E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60EA0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A3795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16932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BB5CC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86A65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4C6E7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674,686</w:t>
            </w:r>
          </w:p>
        </w:tc>
      </w:tr>
      <w:tr w:rsidR="0058629B" w14:paraId="5C4FCB41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CA10E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9C8F8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DE857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57C9E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8CAFE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A0BB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74AEA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01F8A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451509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31FAE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16E6B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424E1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5FB14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712</w:t>
            </w:r>
          </w:p>
        </w:tc>
      </w:tr>
      <w:tr w:rsidR="0058629B" w14:paraId="36CD870F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C3564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275861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4AD1F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09237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47652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A39C0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249399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D824A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A7169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0BE042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55878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1E257E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F7DC3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58629B" w14:paraId="1F6F981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5C320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9BE83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CBF2A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CD476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DD2F5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11" w:type="pct"/>
            <w:vMerge/>
            <w:vAlign w:val="center"/>
            <w:hideMark/>
          </w:tcPr>
          <w:p w14:paraId="41314E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B98AB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AF5DD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53E59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53FB74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0A156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788E6B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AC0BF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58629B" w14:paraId="25035CA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72B8A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739E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AA039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BC56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75D5F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41974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1F9737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74A63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4BCDB5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DAEA0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F58E8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0EC68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86064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58629B" w14:paraId="084D564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D0531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B5750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FC05D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1CA8D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29BBE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BFA6E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6164DA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518A8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DF6A4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A1C0E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71777E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04AA9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B4D87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1378</w:t>
            </w:r>
          </w:p>
        </w:tc>
      </w:tr>
      <w:tr w:rsidR="0058629B" w14:paraId="697584F1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9F343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47AD6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781A8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41731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8CC9D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C577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E8D0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2DCCA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7B5A38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F412A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1F9BC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4C55B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2628A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1384</w:t>
            </w:r>
          </w:p>
        </w:tc>
      </w:tr>
      <w:tr w:rsidR="0058629B" w14:paraId="5211C06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C79F0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D1723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BC0FA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55783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94F49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4.42</w:t>
            </w:r>
          </w:p>
        </w:tc>
        <w:tc>
          <w:tcPr>
            <w:tcW w:w="311" w:type="pct"/>
            <w:vMerge/>
            <w:vAlign w:val="center"/>
            <w:hideMark/>
          </w:tcPr>
          <w:p w14:paraId="41D321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BC650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1FCFB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4138CF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B8726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AE5CB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CB4E3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28E24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1296</w:t>
            </w:r>
          </w:p>
        </w:tc>
      </w:tr>
      <w:tr w:rsidR="0058629B" w14:paraId="6CDE9D6F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E102E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DDB80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8D257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874D3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4F2E4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53774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B85EC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BD07C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584F57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6D029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ACFFB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7DEFD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0C190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1320</w:t>
            </w:r>
          </w:p>
        </w:tc>
      </w:tr>
      <w:tr w:rsidR="0058629B" w14:paraId="3E2D359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34AAB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2B18B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030F6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1669E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D1DD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11" w:type="pct"/>
            <w:vMerge/>
            <w:vAlign w:val="center"/>
            <w:hideMark/>
          </w:tcPr>
          <w:p w14:paraId="763541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42E20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289CB4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1EBBF0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AF576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5CEBF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079826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2F864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1522</w:t>
            </w:r>
          </w:p>
        </w:tc>
      </w:tr>
      <w:tr w:rsidR="0058629B" w14:paraId="24271B7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76EBF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EABAD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B262A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24834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7115F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/>
            <w:vAlign w:val="center"/>
            <w:hideMark/>
          </w:tcPr>
          <w:p w14:paraId="207EC4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A4D13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9F85E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8537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02" w:type="pct"/>
            <w:vMerge/>
            <w:vAlign w:val="center"/>
            <w:hideMark/>
          </w:tcPr>
          <w:p w14:paraId="047179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04B9A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3F645D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85446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1490</w:t>
            </w:r>
          </w:p>
        </w:tc>
      </w:tr>
      <w:tr w:rsidR="0058629B" w14:paraId="6E14FC2A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B561A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1557B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76BFA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464CA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9BB2B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C81F5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0C604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7B256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FB70B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C4A6B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E18D0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8F384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12D33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1494</w:t>
            </w:r>
          </w:p>
        </w:tc>
      </w:tr>
      <w:tr w:rsidR="0058629B" w14:paraId="54997F6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61ABB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A8FCC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0" w:type="pct"/>
            <w:vMerge/>
            <w:vAlign w:val="center"/>
            <w:hideMark/>
          </w:tcPr>
          <w:p w14:paraId="399B2F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17A3E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9BEAD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1" w:type="pct"/>
            <w:vMerge/>
            <w:vAlign w:val="center"/>
            <w:hideMark/>
          </w:tcPr>
          <w:p w14:paraId="4312A7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DBBFB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FB009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F5BFE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02" w:type="pct"/>
            <w:vMerge/>
            <w:vAlign w:val="center"/>
            <w:hideMark/>
          </w:tcPr>
          <w:p w14:paraId="17422C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0ABBE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7B443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97FBD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1478</w:t>
            </w:r>
          </w:p>
        </w:tc>
      </w:tr>
      <w:tr w:rsidR="0058629B" w14:paraId="2CBF1229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FB997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DE447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A376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EFCCC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3449E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A78E1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A7C92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811F3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3BEB8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6C823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6F764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BCCDF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DA1A1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1482</w:t>
            </w:r>
          </w:p>
        </w:tc>
      </w:tr>
      <w:tr w:rsidR="0058629B" w14:paraId="55C12C5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9287F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1AB16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B7D00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57B9D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2666B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1" w:type="pct"/>
            <w:vMerge/>
            <w:vAlign w:val="center"/>
            <w:hideMark/>
          </w:tcPr>
          <w:p w14:paraId="5E28CF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EB1B9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32009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F14D9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2" w:type="pct"/>
            <w:vMerge/>
            <w:vAlign w:val="center"/>
            <w:hideMark/>
          </w:tcPr>
          <w:p w14:paraId="3DD8C4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FF1CD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A5508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B37C6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58629B" w14:paraId="4F21C273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ECE97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68BE6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2068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66665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1416C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5F938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4EB94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CA20B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pct"/>
            <w:vMerge/>
            <w:vAlign w:val="center"/>
            <w:hideMark/>
          </w:tcPr>
          <w:p w14:paraId="5FA7A6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DA47E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AA4C8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EA3D7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E9FAF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58629B" w14:paraId="6EADE1B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D2DA5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B32CC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26D4BE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A89F4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84C8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pct"/>
            <w:vMerge/>
            <w:vAlign w:val="center"/>
            <w:hideMark/>
          </w:tcPr>
          <w:p w14:paraId="660A42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2B79B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8DFF4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52C383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1A27F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207B2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3C552F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B18BA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1524</w:t>
            </w:r>
          </w:p>
        </w:tc>
      </w:tr>
      <w:tr w:rsidR="0058629B" w14:paraId="345A073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FBA34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57FE3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64DB8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7EB320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8E5B8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1" w:type="pct"/>
            <w:vMerge/>
            <w:vAlign w:val="center"/>
            <w:hideMark/>
          </w:tcPr>
          <w:p w14:paraId="5FD5D8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9D6F3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63B3D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9BE5C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02" w:type="pct"/>
            <w:vMerge/>
            <w:vAlign w:val="center"/>
            <w:hideMark/>
          </w:tcPr>
          <w:p w14:paraId="36F641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02B42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36ADB4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0E1DF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1462</w:t>
            </w:r>
          </w:p>
        </w:tc>
      </w:tr>
      <w:tr w:rsidR="0058629B" w14:paraId="2551C99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CD44F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80D19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8857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E845E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72039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A50A0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2225B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B147A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BA0D4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3FED0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1A378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76158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C80D3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1466</w:t>
            </w:r>
          </w:p>
        </w:tc>
      </w:tr>
      <w:tr w:rsidR="0058629B" w14:paraId="55345334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DB035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0BA7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6155B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5C7516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FB5F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1" w:type="pct"/>
            <w:vMerge/>
            <w:vAlign w:val="center"/>
            <w:hideMark/>
          </w:tcPr>
          <w:p w14:paraId="508D65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B7568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229D7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A3DCF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03B09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3FB2A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15A1A4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53D8C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1523</w:t>
            </w:r>
          </w:p>
        </w:tc>
      </w:tr>
      <w:tr w:rsidR="0058629B" w14:paraId="7C2D09C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368CD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6A753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510" w:type="pct"/>
            <w:vMerge/>
            <w:vAlign w:val="center"/>
            <w:hideMark/>
          </w:tcPr>
          <w:p w14:paraId="0C3152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5B4473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C139E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pct"/>
            <w:vMerge/>
            <w:vAlign w:val="center"/>
            <w:hideMark/>
          </w:tcPr>
          <w:p w14:paraId="47C11A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625B1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F22DF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7F7B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02" w:type="pct"/>
            <w:vMerge/>
            <w:vAlign w:val="center"/>
            <w:hideMark/>
          </w:tcPr>
          <w:p w14:paraId="743DAB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CF3C9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F96AB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23166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1525</w:t>
            </w:r>
          </w:p>
        </w:tc>
      </w:tr>
      <w:tr w:rsidR="0058629B" w14:paraId="7EFBB0E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6DD17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AE0F4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31576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965F3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73695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40B56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20C46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2C0765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2DA2B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02" w:type="pct"/>
            <w:vMerge/>
            <w:vAlign w:val="center"/>
            <w:hideMark/>
          </w:tcPr>
          <w:p w14:paraId="76CFCB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CBC71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4632D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BE303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1535</w:t>
            </w:r>
          </w:p>
        </w:tc>
      </w:tr>
      <w:tr w:rsidR="0058629B" w14:paraId="4ED0FAD7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8BF46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D0F8E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8CAEC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BDE38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71BBB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DE7A2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A5218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A8EB7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01934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20762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062B6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5EF44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71FEC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1534</w:t>
            </w:r>
          </w:p>
        </w:tc>
      </w:tr>
      <w:tr w:rsidR="0058629B" w14:paraId="75EB01C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233F3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E1271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0" w:type="pct"/>
            <w:vMerge/>
            <w:vAlign w:val="center"/>
            <w:hideMark/>
          </w:tcPr>
          <w:p w14:paraId="04A039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1BCE9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756C2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4.05</w:t>
            </w:r>
          </w:p>
        </w:tc>
        <w:tc>
          <w:tcPr>
            <w:tcW w:w="311" w:type="pct"/>
            <w:vMerge/>
            <w:vAlign w:val="center"/>
            <w:hideMark/>
          </w:tcPr>
          <w:p w14:paraId="765E10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1AF0B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3460E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1A0E5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02" w:type="pct"/>
            <w:vMerge/>
            <w:vAlign w:val="center"/>
            <w:hideMark/>
          </w:tcPr>
          <w:p w14:paraId="048EDE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7FF37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503FC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50D2F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1537</w:t>
            </w:r>
          </w:p>
        </w:tc>
      </w:tr>
      <w:tr w:rsidR="0058629B" w14:paraId="778CAA8D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3AFE1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D67B3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E6378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90E57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646E0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80FB4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D89FD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1D609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B4988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F10DC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4E0AE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A8E4D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2DC9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1538</w:t>
            </w:r>
          </w:p>
        </w:tc>
      </w:tr>
      <w:tr w:rsidR="0058629B" w14:paraId="2B337103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A77DB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3207A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019DD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B5433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841C2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DC52B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301FAD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A5D08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E2064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2" w:type="pct"/>
            <w:vMerge/>
            <w:vAlign w:val="center"/>
            <w:hideMark/>
          </w:tcPr>
          <w:p w14:paraId="6BB77B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90CF2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00C782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DFF7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1220,1256</w:t>
            </w:r>
          </w:p>
        </w:tc>
      </w:tr>
      <w:tr w:rsidR="0058629B" w14:paraId="43D14D76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F833B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98BE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6C4E9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B4127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D824E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B0CFE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C8D19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C0893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00896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47B7F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0E9C9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3D998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DB780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1224,1260</w:t>
            </w:r>
          </w:p>
        </w:tc>
      </w:tr>
      <w:tr w:rsidR="0058629B" w14:paraId="339249A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F957A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789B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1F6D4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53537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59D36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11" w:type="pct"/>
            <w:vMerge/>
            <w:vAlign w:val="center"/>
            <w:hideMark/>
          </w:tcPr>
          <w:p w14:paraId="1B4D4D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F9433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37BC6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E6B80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D1B69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FA68A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030FB5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CABBD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58629B" w14:paraId="69891A5C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E2118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6B00D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AF821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C31DE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02C10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58922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79033E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C6F78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2B7AE7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51E89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F8F55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8BF30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9A77D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58629B" w14:paraId="62BD8AE5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BC530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6EF4D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579ED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18F48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0DE37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7F805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0FBC4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25B32C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5C301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02" w:type="pct"/>
            <w:vMerge/>
            <w:vAlign w:val="center"/>
            <w:hideMark/>
          </w:tcPr>
          <w:p w14:paraId="05106D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23F8E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B4D93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A2B85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1541</w:t>
            </w:r>
          </w:p>
        </w:tc>
      </w:tr>
      <w:tr w:rsidR="0058629B" w14:paraId="3B4CDF30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C865D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9AD21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1FA74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05E08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26B73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F2F13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C0A8E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C1AEE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03C5F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72476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CEA25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DA747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57101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1540</w:t>
            </w:r>
          </w:p>
        </w:tc>
      </w:tr>
      <w:tr w:rsidR="0058629B" w14:paraId="462D7C1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F1B0E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C196A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60FE6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B0FCC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83119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EBEAA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73AEDE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69D56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D137B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/>
            <w:vAlign w:val="center"/>
            <w:hideMark/>
          </w:tcPr>
          <w:p w14:paraId="5F6559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E1EB6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B44D3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A6F2D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956</w:t>
            </w:r>
          </w:p>
        </w:tc>
      </w:tr>
      <w:tr w:rsidR="0058629B" w14:paraId="26F4D74B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9FF71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7B122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17F7F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3521D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04C9C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11" w:type="pct"/>
            <w:vMerge/>
            <w:vAlign w:val="center"/>
            <w:hideMark/>
          </w:tcPr>
          <w:p w14:paraId="462572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59608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7E298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B0E30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A7785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6541E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41F19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8260E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668,680</w:t>
            </w:r>
          </w:p>
        </w:tc>
      </w:tr>
      <w:tr w:rsidR="0058629B" w14:paraId="56AB2D6E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9F42D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77A4F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A59A5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C2159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66235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99C1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59BC2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2381D8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474D61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E96BA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79077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C43FE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77FA3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696</w:t>
            </w:r>
          </w:p>
        </w:tc>
      </w:tr>
      <w:tr w:rsidR="0058629B" w14:paraId="559D4AF8" w14:textId="77777777" w:rsidTr="0058629B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FFABE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516985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582498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EEA27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07BD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11" w:type="pct"/>
            <w:vMerge/>
            <w:vAlign w:val="center"/>
            <w:hideMark/>
          </w:tcPr>
          <w:p w14:paraId="6BED44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86761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012437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563E7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4A66C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FAE7F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46491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128CF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958</w:t>
            </w:r>
          </w:p>
        </w:tc>
      </w:tr>
    </w:tbl>
    <w:p w14:paraId="47CE10A0" w14:textId="178A2AC7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04F75E1B" w14:textId="22523BD5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227284DB" w14:textId="5BC3E364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6BCFEB2F" w14:textId="045A977F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A238667" w14:textId="60099CC4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506B30FF" w14:textId="2C3F0EB2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0BC5FEA" w14:textId="543D582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0CAF5A35" w14:textId="386AB55C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90B085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74C7AE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C14B73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1C52F5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4B4FFB5" w14:textId="3612E6C0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7.1.3.1.2 - 2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35B31FF" wp14:editId="4DF7CA26">
            <wp:extent cx="8490585" cy="5362575"/>
            <wp:effectExtent l="0" t="0" r="5715" b="9525"/>
            <wp:docPr id="143573119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5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28EF4" w14:textId="77777777" w:rsidR="00CD435E" w:rsidRDefault="00CD435E">
      <w:pPr>
        <w:jc w:val="center"/>
        <w:rPr>
          <w:b/>
          <w:bCs/>
        </w:rPr>
      </w:pPr>
    </w:p>
    <w:p w14:paraId="08F31C6E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196701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6D95EEC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7.1.3.1.2 - 2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58629B" w14:paraId="19F13200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C1B2F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1, non-coherent</w:t>
            </w:r>
          </w:p>
        </w:tc>
      </w:tr>
      <w:tr w:rsidR="0058629B" w14:paraId="11C04A2A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5517EB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6AFFDB27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18E9EEA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617605E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  <w:hideMark/>
          </w:tcPr>
          <w:p w14:paraId="07CDBC2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7AB7C4F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770CE6D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44FFAFB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2005374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03268E4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792D6B2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E74687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2D8C87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418E72C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10D5894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5695FACF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748765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93F3D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A1950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8395C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9069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E23BC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FCE6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01C78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F4042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F3472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A29D0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13584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D36B3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657</w:t>
            </w:r>
          </w:p>
        </w:tc>
      </w:tr>
      <w:tr w:rsidR="0058629B" w14:paraId="059CF12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C3B0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549F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171A0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F2AFF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8C22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E241C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5370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E2261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8105D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D952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A489D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EDDFD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49A7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58629B" w14:paraId="55AFAF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DC5B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0AB7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C0344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57A3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22D0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F951F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EA21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4F0E3B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070A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91FAD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F59B3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1F58A4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9C4F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58629B" w14:paraId="28B741F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DECF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1C07A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  <w:hideMark/>
          </w:tcPr>
          <w:p w14:paraId="402FF9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B7CA5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F4F3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22" w:type="pct"/>
            <w:vMerge/>
            <w:vAlign w:val="center"/>
            <w:hideMark/>
          </w:tcPr>
          <w:p w14:paraId="1B2576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5072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44A99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CEDC0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37FE9B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D98F1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627B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37D3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58629B" w14:paraId="0529B5B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6A3E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BFCEB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  <w:hideMark/>
          </w:tcPr>
          <w:p w14:paraId="50E952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2104F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6B574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5A369C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2425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1C19A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B5483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43913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CAF65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FE267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B90C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58629B" w14:paraId="535628B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C2D74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6CC6A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4B256F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63356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8ED2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22" w:type="pct"/>
            <w:vMerge/>
            <w:vAlign w:val="center"/>
            <w:hideMark/>
          </w:tcPr>
          <w:p w14:paraId="442B70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7A1F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5134B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3F41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75C631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F6139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FDFD1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68B0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58629B" w14:paraId="108E0A9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64B5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9FFB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0189D3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70E0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70A3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322" w:type="pct"/>
            <w:vMerge/>
            <w:vAlign w:val="center"/>
            <w:hideMark/>
          </w:tcPr>
          <w:p w14:paraId="244FC4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1F97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E1474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C37A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0332DE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18E99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9B55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3085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58629B" w14:paraId="1CED4DF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3A3A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E7BC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D43ED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1F760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4AB2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E9F90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A81C3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7F2418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6CF6C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7E90FD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66A5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DA9B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9861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1343</w:t>
            </w:r>
          </w:p>
        </w:tc>
      </w:tr>
      <w:tr w:rsidR="0058629B" w14:paraId="34EC9F8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D3E7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586D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D7D3E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8E084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84C51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2F0CC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AD26F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5F9AC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64AEA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06D7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740C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00EB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6223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1351</w:t>
            </w:r>
          </w:p>
        </w:tc>
      </w:tr>
      <w:tr w:rsidR="0058629B" w14:paraId="46FFB5D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B02B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8094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0C820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8A600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671A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/>
            <w:vAlign w:val="center"/>
            <w:hideMark/>
          </w:tcPr>
          <w:p w14:paraId="255EB9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0771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3E919B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3127C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74EB9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21D3F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71412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0AF2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58629B" w14:paraId="74E8D3B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EFE8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C3B9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FBC9E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22AE5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B48C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36C47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0B4E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8DFB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588575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0067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18526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C15EA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C007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58629B" w14:paraId="6621789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0F9A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A909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7DF9F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8F0AC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256A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22" w:type="pct"/>
            <w:vMerge/>
            <w:vAlign w:val="center"/>
            <w:hideMark/>
          </w:tcPr>
          <w:p w14:paraId="4A61D8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6C8E7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458B9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5AD915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28B9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63DA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FBA81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0CE1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1509</w:t>
            </w:r>
          </w:p>
        </w:tc>
      </w:tr>
      <w:tr w:rsidR="0058629B" w14:paraId="5426D1E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1C62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4ED0A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4C0E4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1C09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9CE2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29DBC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8451C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E517E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6091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EB324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8FAB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7A383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F1C5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58629B" w14:paraId="790CE61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5044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6ED5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0FB12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AF7B1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B6A51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8CAC5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260530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02C38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805E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6C61D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96F90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FE21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5BBA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625</w:t>
            </w:r>
          </w:p>
        </w:tc>
      </w:tr>
      <w:tr w:rsidR="0058629B" w14:paraId="31ECCAC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E47E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CAC6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4373A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5DA3A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FB8C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03C17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65E0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B6665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40E1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E16A8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465237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B2B52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0DBB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649</w:t>
            </w:r>
          </w:p>
        </w:tc>
      </w:tr>
      <w:tr w:rsidR="0058629B" w14:paraId="6439533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42CF9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C604A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51052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E3CDE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2AA2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EBBDF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88CAE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7FFCF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DA43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F600A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28509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54B8F8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293D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58629B" w14:paraId="393788D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63B10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2E546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0D832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1118C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935CB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FD64B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6B0C3A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F1FC0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03697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96E6C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C54E1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F491D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EBC0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737</w:t>
            </w:r>
          </w:p>
        </w:tc>
      </w:tr>
      <w:tr w:rsidR="0058629B" w14:paraId="76535F9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28A40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EAB3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2E593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C57C7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9BAF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5A1B9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5B0A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C159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FA31C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F96D5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898B8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E3B4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82DC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723</w:t>
            </w:r>
          </w:p>
        </w:tc>
      </w:tr>
      <w:tr w:rsidR="0058629B" w14:paraId="3E7C003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870C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2EFEE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99490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36A0B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3F22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F1280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03DB09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513D0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23F6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2A6F5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A18D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D783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DFF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58629B" w14:paraId="0D1AAAD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21AE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2A81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AA949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B662A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6863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4.03</w:t>
            </w:r>
          </w:p>
        </w:tc>
        <w:tc>
          <w:tcPr>
            <w:tcW w:w="322" w:type="pct"/>
            <w:vMerge/>
            <w:vAlign w:val="center"/>
            <w:hideMark/>
          </w:tcPr>
          <w:p w14:paraId="74BC49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5AF2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A04FA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C030F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C6900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356ED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E620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67D3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1345</w:t>
            </w:r>
          </w:p>
        </w:tc>
      </w:tr>
      <w:tr w:rsidR="0058629B" w14:paraId="68EE9FE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18F9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363B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B87EC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88AF5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0974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3C209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0194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59930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0DDFC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F1FD8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3BEF9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8437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42B3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1353</w:t>
            </w:r>
          </w:p>
        </w:tc>
      </w:tr>
      <w:tr w:rsidR="0058629B" w14:paraId="2D35C35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795A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BA11E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F225C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43B58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BA3E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  <w:hideMark/>
          </w:tcPr>
          <w:p w14:paraId="1AF7F1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F767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1248A5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FB7F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565EDD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5EB2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E11C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0F1F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1501</w:t>
            </w:r>
          </w:p>
        </w:tc>
      </w:tr>
      <w:tr w:rsidR="0058629B" w14:paraId="3388F50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29478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4E6D0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6" w:type="pct"/>
            <w:vMerge/>
            <w:vAlign w:val="center"/>
            <w:hideMark/>
          </w:tcPr>
          <w:p w14:paraId="75E252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68E79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DDE2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322" w:type="pct"/>
            <w:vMerge/>
            <w:vAlign w:val="center"/>
            <w:hideMark/>
          </w:tcPr>
          <w:p w14:paraId="353798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D5A7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F8A99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32441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30FDFE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1E9B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4F4A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DC89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1489</w:t>
            </w:r>
          </w:p>
        </w:tc>
      </w:tr>
      <w:tr w:rsidR="0058629B" w14:paraId="167FAC1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2CBA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6FE79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/>
            <w:vAlign w:val="center"/>
            <w:hideMark/>
          </w:tcPr>
          <w:p w14:paraId="7B8C38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D54F7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9E8D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109B98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3338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40116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D5D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0F8061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B17CE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B6050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0240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1475</w:t>
            </w:r>
          </w:p>
        </w:tc>
      </w:tr>
      <w:tr w:rsidR="0058629B" w14:paraId="1034E59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FAAD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CF8C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E574E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65C50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76FD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5F372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7B4D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0459F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A082C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95E5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F9107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9CA80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BD46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1473</w:t>
            </w:r>
          </w:p>
        </w:tc>
      </w:tr>
      <w:tr w:rsidR="0058629B" w14:paraId="70485D0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58CA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165A7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3E304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72B5A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52963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/>
            <w:vAlign w:val="center"/>
            <w:hideMark/>
          </w:tcPr>
          <w:p w14:paraId="3FE5D4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052C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48BD7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3CA8F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CFC47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354271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021B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E8A6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717,729</w:t>
            </w:r>
          </w:p>
        </w:tc>
      </w:tr>
      <w:tr w:rsidR="0058629B" w14:paraId="4DAC529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24ED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C262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E4AA5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0B116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B75A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917AB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23E6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84E6D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3CBBF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A8863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D6864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8EF8C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F297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721</w:t>
            </w:r>
          </w:p>
        </w:tc>
      </w:tr>
      <w:tr w:rsidR="0058629B" w14:paraId="5F700622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66E838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5CA81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4D016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DEB0D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6814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22" w:type="pct"/>
            <w:vMerge/>
            <w:vAlign w:val="center"/>
            <w:hideMark/>
          </w:tcPr>
          <w:p w14:paraId="4CF8EA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44BCE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B45F6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1368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19D44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5323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/>
            <w:vAlign w:val="center"/>
            <w:hideMark/>
          </w:tcPr>
          <w:p w14:paraId="35788A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71A9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1433</w:t>
            </w:r>
          </w:p>
        </w:tc>
      </w:tr>
      <w:tr w:rsidR="0058629B" w14:paraId="1D52494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A824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7D42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  <w:hideMark/>
          </w:tcPr>
          <w:p w14:paraId="387682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57F6F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D60C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22" w:type="pct"/>
            <w:vMerge/>
            <w:vAlign w:val="center"/>
            <w:hideMark/>
          </w:tcPr>
          <w:p w14:paraId="52B955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1205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D5ED0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64DC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D6C4D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F1A4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4E81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D00B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1432</w:t>
            </w:r>
          </w:p>
        </w:tc>
      </w:tr>
      <w:tr w:rsidR="0058629B" w14:paraId="411F476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D31B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DFCD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5CE97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1A281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25364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444A89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78C5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62EBA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9A2BB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30DDE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23B6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32CE7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B46F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653</w:t>
            </w:r>
          </w:p>
        </w:tc>
      </w:tr>
      <w:tr w:rsidR="0058629B" w14:paraId="0AF1737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03E1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F3F7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55DF5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08CEC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661C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D6960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A5AA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48961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5792B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48A3C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3897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41C3D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6189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661</w:t>
            </w:r>
          </w:p>
        </w:tc>
      </w:tr>
      <w:tr w:rsidR="0058629B" w14:paraId="6BFD063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E67F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4B28B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50AFDB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/>
            <w:vAlign w:val="center"/>
            <w:hideMark/>
          </w:tcPr>
          <w:p w14:paraId="0574FE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4842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329BC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20E2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5F9541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0BA7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62998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C309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95402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EF0E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317</w:t>
            </w:r>
          </w:p>
        </w:tc>
      </w:tr>
      <w:tr w:rsidR="0058629B" w14:paraId="4AD5D0D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4E42E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E202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994E2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FBA94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3D1FF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A4B28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618D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496E69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D110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79FF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94EFA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EEE3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AD48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1431</w:t>
            </w:r>
          </w:p>
        </w:tc>
      </w:tr>
      <w:tr w:rsidR="0058629B" w14:paraId="38EDA66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BA04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58E7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BC45D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74600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A062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AE996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4144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8F7C6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90B2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5E266B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F25D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6EE5C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50EF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1430</w:t>
            </w:r>
          </w:p>
        </w:tc>
      </w:tr>
      <w:tr w:rsidR="0058629B" w14:paraId="7654455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1550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CCD6A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F6BA2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F4091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1A62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E320B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1019C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35E3AD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71B0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69768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9A24E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52A4BA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8CBD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58629B" w14:paraId="686F3DD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F447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B6B15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662262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02E4E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74E5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322" w:type="pct"/>
            <w:vMerge/>
            <w:vAlign w:val="center"/>
            <w:hideMark/>
          </w:tcPr>
          <w:p w14:paraId="6E9509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95E3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F3413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D590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B0C87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AB14A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909D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FBF1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58629B" w14:paraId="59EF0FD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A425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A4B8C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4F48D9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8D519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328E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322" w:type="pct"/>
            <w:vMerge/>
            <w:vAlign w:val="center"/>
            <w:hideMark/>
          </w:tcPr>
          <w:p w14:paraId="48868B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9FBE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75534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DCE3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771B4E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9FF6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B2BB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C9C0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58629B" w14:paraId="079D474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4080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8AD7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57CC1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E294C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17490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-3.65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FDCDB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6CF8A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2F217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C6C62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250551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1B9B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2DA5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28C8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1342</w:t>
            </w:r>
          </w:p>
        </w:tc>
      </w:tr>
      <w:tr w:rsidR="0058629B" w14:paraId="6654423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C42E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2C8E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4572A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0C9F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43CF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E83E9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8EC9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1D6AE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FE43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C7707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7920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D1D7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4F75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1350</w:t>
            </w:r>
          </w:p>
        </w:tc>
      </w:tr>
      <w:tr w:rsidR="0058629B" w14:paraId="3A426AE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7E4F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CE91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8BDE0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75AE1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8F71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322" w:type="pct"/>
            <w:vMerge/>
            <w:vAlign w:val="center"/>
            <w:hideMark/>
          </w:tcPr>
          <w:p w14:paraId="7E1161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C975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7AB089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18C73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256C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AC5CA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E3A7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957F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1508</w:t>
            </w:r>
          </w:p>
        </w:tc>
      </w:tr>
      <w:tr w:rsidR="0058629B" w14:paraId="07B2865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0BA1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4211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FA106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91ED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5A12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68F08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84E96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9EC7D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A3FF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E895C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BBA9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85613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48C4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58629B" w14:paraId="18E09D1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D7EB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6613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AF60E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C83F0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BD1A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DC062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8245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78B665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5C8B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69A6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D21A7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F3593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7447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1558</w:t>
            </w:r>
          </w:p>
        </w:tc>
      </w:tr>
      <w:tr w:rsidR="0058629B" w14:paraId="2C524A0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F7F4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79BD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35DD0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0975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F20B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AB438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D5B6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7BFF2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BB98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CCF5D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319E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CA237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2FA1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1559</w:t>
            </w:r>
          </w:p>
        </w:tc>
      </w:tr>
      <w:tr w:rsidR="0058629B" w14:paraId="0E36900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EF4C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655E5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84979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5B8EA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16EE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4BA84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26941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6AFD67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7F17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4C80A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9599F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E4B3E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A91F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621</w:t>
            </w:r>
          </w:p>
        </w:tc>
      </w:tr>
      <w:tr w:rsidR="0058629B" w14:paraId="15D1E38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406D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B3E0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7AD9F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CB20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AC7A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CF45D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C5A9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4AFE5B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B196D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98923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5D352A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BAE0D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50B2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645</w:t>
            </w:r>
          </w:p>
        </w:tc>
      </w:tr>
      <w:tr w:rsidR="0058629B" w14:paraId="306A40F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12EC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11E7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6ED0F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F899D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-3.14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D6038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F5D5B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82D9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5CFAA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AC880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E4E4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02F94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/>
            <w:vAlign w:val="center"/>
            <w:hideMark/>
          </w:tcPr>
          <w:p w14:paraId="4C6DEB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E2F1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1561</w:t>
            </w:r>
          </w:p>
        </w:tc>
      </w:tr>
      <w:tr w:rsidR="0058629B" w14:paraId="3113682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4A22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226C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DB0B4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F11B8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DC45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E5594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43C45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73256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389D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0AF5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38861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20CA4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0F89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1562</w:t>
            </w:r>
          </w:p>
        </w:tc>
      </w:tr>
      <w:tr w:rsidR="0058629B" w14:paraId="78634B1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8E77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49CAD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9C443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4B33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FC55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F6947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4D87E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07972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26AF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D3942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8B2D2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1F4283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AA11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58629B" w14:paraId="39DCE9A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4573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75D5E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407B4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6A37A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8AF77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E9A1C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1942E3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63123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63811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FF0DB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1183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8E716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5E1F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736</w:t>
            </w:r>
          </w:p>
        </w:tc>
      </w:tr>
      <w:tr w:rsidR="0058629B" w14:paraId="6897EB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FCEC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168B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FF4C1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A64E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232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DB1BE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E79E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EB0FE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3106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D4D5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615CC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503A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D2D7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722</w:t>
            </w:r>
          </w:p>
        </w:tc>
      </w:tr>
      <w:tr w:rsidR="0058629B" w14:paraId="1B9E0F7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724B5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66008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6D3DFC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E0CD9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0F27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664FA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AF11F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F47DB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B2DE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306DE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8D0D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41E8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8537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58629B" w14:paraId="24EF94C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C54B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0FB1C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C7860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11AFB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338A1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-0.32</w:t>
            </w:r>
          </w:p>
        </w:tc>
        <w:tc>
          <w:tcPr>
            <w:tcW w:w="322" w:type="pct"/>
            <w:vMerge/>
            <w:vAlign w:val="center"/>
            <w:hideMark/>
          </w:tcPr>
          <w:p w14:paraId="5EA915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7AEB5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47F43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4B24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AD0F6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D9F37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27A8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787A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</w:tr>
      <w:tr w:rsidR="0058629B" w14:paraId="690E4B5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2C3F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9C93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3CFB4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247BE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656A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EBA78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9C07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6E6F9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1027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4BC27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147AC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BD8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595B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1352</w:t>
            </w:r>
          </w:p>
        </w:tc>
      </w:tr>
      <w:tr w:rsidR="0058629B" w14:paraId="77E49FF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46D1F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950C6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AE68F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A102E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E447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  <w:hideMark/>
          </w:tcPr>
          <w:p w14:paraId="659910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20FE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8D376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681F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0C7AB1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F555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D729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6E05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1500</w:t>
            </w:r>
          </w:p>
        </w:tc>
      </w:tr>
      <w:tr w:rsidR="0058629B" w14:paraId="0BB1871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8D8CF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09DFB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6" w:type="pct"/>
            <w:vMerge/>
            <w:vAlign w:val="center"/>
            <w:hideMark/>
          </w:tcPr>
          <w:p w14:paraId="57CA3E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C9C2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3C44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  <w:hideMark/>
          </w:tcPr>
          <w:p w14:paraId="62207E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3A46A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59590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5C52D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2864DB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04082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CD3C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8969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1488</w:t>
            </w:r>
          </w:p>
        </w:tc>
      </w:tr>
      <w:tr w:rsidR="0058629B" w14:paraId="772D470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971B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4104B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02585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A7D09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9F2CD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42B11A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4621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08DFC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12B2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6243EE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25C8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B8939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7E37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58629B" w14:paraId="27BBB4F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F0B54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BE34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BEDC6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DEA6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A3DE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4979C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48F8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456B95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4B4946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24D0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05B4A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93841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3BD0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58629B" w14:paraId="116C619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1B47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CA4CA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9055F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E31B9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A7C3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22" w:type="pct"/>
            <w:vMerge/>
            <w:vAlign w:val="center"/>
            <w:hideMark/>
          </w:tcPr>
          <w:p w14:paraId="22FAE3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ED80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6B5BC5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B46F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3738B7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EDB9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BEEAC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536C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1474</w:t>
            </w:r>
          </w:p>
        </w:tc>
      </w:tr>
      <w:tr w:rsidR="0058629B" w14:paraId="5C91405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E79F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DD5D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44632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40E2B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B07C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3B746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2056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8B4E0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E1947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AD874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FC46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51737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AED7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1472</w:t>
            </w:r>
          </w:p>
        </w:tc>
      </w:tr>
      <w:tr w:rsidR="0058629B" w14:paraId="4EAE7C5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5E92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62C5E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F2561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80BE9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1294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FD256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5503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2F77AD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503A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11" w:type="pct"/>
            <w:vMerge/>
            <w:vAlign w:val="center"/>
            <w:hideMark/>
          </w:tcPr>
          <w:p w14:paraId="29F30E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894F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ACB83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6E4D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1549</w:t>
            </w:r>
          </w:p>
        </w:tc>
      </w:tr>
      <w:tr w:rsidR="0058629B" w14:paraId="6FEA116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E4FA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5807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13209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7B525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6947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0F713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A94A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68A8E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C7AF3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EED1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BDF7C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7BC7B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DA25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1550</w:t>
            </w:r>
          </w:p>
        </w:tc>
      </w:tr>
      <w:tr w:rsidR="0058629B" w14:paraId="3BF32FE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AB73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7B5E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6" w:type="pct"/>
            <w:vMerge/>
            <w:vAlign w:val="center"/>
            <w:hideMark/>
          </w:tcPr>
          <w:p w14:paraId="7CE917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2489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ADBC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322" w:type="pct"/>
            <w:vMerge/>
            <w:vAlign w:val="center"/>
            <w:hideMark/>
          </w:tcPr>
          <w:p w14:paraId="651D1B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BBAF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35865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134C9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11" w:type="pct"/>
            <w:vMerge/>
            <w:vAlign w:val="center"/>
            <w:hideMark/>
          </w:tcPr>
          <w:p w14:paraId="512E4F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99C6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E6242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925C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1553</w:t>
            </w:r>
          </w:p>
        </w:tc>
      </w:tr>
      <w:tr w:rsidR="0058629B" w14:paraId="4E012BF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8295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A87A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95D70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0A532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C9BEF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551C7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D67DA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43FC9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E2A8D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17428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5266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429D6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0C7C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58629B" w14:paraId="3D629A8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E0154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405AA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6" w:type="pct"/>
            <w:vMerge/>
            <w:vAlign w:val="center"/>
            <w:hideMark/>
          </w:tcPr>
          <w:p w14:paraId="58702C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27911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AD20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22" w:type="pct"/>
            <w:vMerge/>
            <w:vAlign w:val="center"/>
            <w:hideMark/>
          </w:tcPr>
          <w:p w14:paraId="61C469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234E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095CF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38D4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11" w:type="pct"/>
            <w:vMerge/>
            <w:vAlign w:val="center"/>
            <w:hideMark/>
          </w:tcPr>
          <w:p w14:paraId="6540CB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1D43F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69388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D93F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1555</w:t>
            </w:r>
          </w:p>
        </w:tc>
      </w:tr>
      <w:tr w:rsidR="0058629B" w14:paraId="7A346BD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CFF3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B4E5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4DED3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35F5D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9C1C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BF9DE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C87B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53E80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C946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9A631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B869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8ABA6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2ECB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1556</w:t>
            </w:r>
          </w:p>
        </w:tc>
      </w:tr>
      <w:tr w:rsidR="0058629B" w14:paraId="25B5EB4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19D4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1F337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A9442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4C8BC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3FE53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ED6BE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F4F77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6A92A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D2E3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F6501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0FCBF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5BCE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1391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716,728</w:t>
            </w:r>
          </w:p>
        </w:tc>
      </w:tr>
      <w:tr w:rsidR="0058629B" w14:paraId="28752FC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10D5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D757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737A7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D113B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35AE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B61E0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EC14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FE447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38FB7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B77E1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1131E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88F2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C25C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</w:tr>
    </w:tbl>
    <w:p w14:paraId="77D41C9F" w14:textId="72858201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711ADF10" w14:textId="41E48BCD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5DEB0ACE" w14:textId="0607B797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1EF382A2" w14:textId="7551CB24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756F7FF2" w14:textId="2612167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A6F041B" w14:textId="575BBD06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AD7DB4E" w14:textId="1F416290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335805AB" w14:textId="2D09C503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46F399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A00A7B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62E5C10" w14:textId="77777777" w:rsidR="00CD435E" w:rsidRDefault="00CD435E"/>
    <w:p w14:paraId="2B8EAA14" w14:textId="77777777" w:rsidR="00CD435E" w:rsidRDefault="00D865E9">
      <w:pPr>
        <w:pStyle w:val="Heading4"/>
      </w:pPr>
      <w:r>
        <w:rPr>
          <w:rFonts w:hint="eastAsia"/>
        </w:rPr>
        <w:t>7.1.3.2</w:t>
      </w:r>
      <w:r>
        <w:tab/>
      </w:r>
      <w:r>
        <w:rPr>
          <w:rFonts w:hint="eastAsia"/>
        </w:rPr>
        <w:t>Device 2a</w:t>
      </w:r>
    </w:p>
    <w:p w14:paraId="1B1F9A0F" w14:textId="77777777" w:rsidR="00CD435E" w:rsidRDefault="00D865E9">
      <w:pPr>
        <w:pStyle w:val="Heading5"/>
      </w:pPr>
      <w:r>
        <w:rPr>
          <w:rFonts w:hint="eastAsia"/>
        </w:rPr>
        <w:t>7.1.3.2.1</w:t>
      </w:r>
      <w:r>
        <w:tab/>
      </w:r>
      <w:r>
        <w:rPr>
          <w:rFonts w:hint="eastAsia"/>
        </w:rPr>
        <w:t>coherent</w:t>
      </w:r>
    </w:p>
    <w:p w14:paraId="2665EE4B" w14:textId="77777777" w:rsidR="00CD435E" w:rsidRDefault="00CD435E">
      <w:pPr>
        <w:rPr>
          <w:rFonts w:ascii="Times New Roman" w:hAnsi="Times New Roman" w:cs="Times New Roman"/>
          <w:sz w:val="20"/>
          <w:szCs w:val="20"/>
        </w:rPr>
      </w:pPr>
    </w:p>
    <w:p w14:paraId="2F73799B" w14:textId="77777777" w:rsidR="00CD435E" w:rsidRDefault="00CD435E"/>
    <w:p w14:paraId="7C0CF849" w14:textId="77777777" w:rsidR="00CD435E" w:rsidRDefault="00CD435E"/>
    <w:p w14:paraId="189E0594" w14:textId="77777777" w:rsidR="00CD435E" w:rsidRDefault="00CD435E"/>
    <w:p w14:paraId="0148B864" w14:textId="77DBB91B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7.1.3.2.1 - 1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8F5EC7E" wp14:editId="562C2D89">
            <wp:extent cx="8458835" cy="5362575"/>
            <wp:effectExtent l="0" t="0" r="0" b="9525"/>
            <wp:docPr id="18824579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83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67B9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DBC4D24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58629B" w14:paraId="26AA8490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4BE837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coherent</w:t>
            </w:r>
          </w:p>
        </w:tc>
      </w:tr>
      <w:tr w:rsidR="0058629B" w14:paraId="4AE5AA61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76AC4B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58629B" w14:paraId="74606775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67C6251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378941F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27B36D9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297F94F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1E83A00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3A9EF88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7FB0E73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40A2640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0E4F60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ABE4F7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51FA7C0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11756B3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609FFAA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0A4D44D4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316DDE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F009C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92C1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A1D76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7652A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F20A3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267C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97A4A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3794B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F4673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DA8F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7C244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D757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1599</w:t>
            </w:r>
          </w:p>
        </w:tc>
      </w:tr>
      <w:tr w:rsidR="0058629B" w14:paraId="69ECB56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1562C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FE4F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2BBF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5D7A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37D9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7A676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81801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BEBBC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ABC1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11A43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7A6EF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A3643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C07F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1613</w:t>
            </w:r>
          </w:p>
        </w:tc>
      </w:tr>
      <w:tr w:rsidR="0058629B" w14:paraId="4662962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F80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DD3E1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47DE5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C72F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754C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F060F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6829C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7BCC0C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E118F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2AE3C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15A09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630C8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7B1F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58629B" w14:paraId="3345053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282A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F2FE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0980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A411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33FB8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EA493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AB9C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4AADD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007B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F9B1F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5D04EC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10241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865A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602</w:t>
            </w:r>
          </w:p>
        </w:tc>
      </w:tr>
      <w:tr w:rsidR="0058629B" w14:paraId="545820C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E6C7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7512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7450F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F6C71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41A3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71B0A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360DD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62E6E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4718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88DB0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EA8D4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4DF84E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E0E9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1597</w:t>
            </w:r>
          </w:p>
        </w:tc>
      </w:tr>
      <w:tr w:rsidR="0058629B" w14:paraId="13D0D2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ED98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F8BC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60B3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1E561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7DF0E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34A29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14A4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605C2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0CFB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B06BC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C725C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A47A0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EA69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1609</w:t>
            </w:r>
          </w:p>
        </w:tc>
      </w:tr>
      <w:tr w:rsidR="0058629B" w14:paraId="05C12AE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1A61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26F4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80A1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BEF6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6FD7C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5AEDD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07086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7E753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8795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C88C7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5107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6D870E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4BD8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58629B" w14:paraId="66BFD8B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9747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C9B9E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1C6B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24357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6F16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CCCFC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F6B0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8E557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48BA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2E351B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6627E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BA371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5242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58629B" w14:paraId="0FBD128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E987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F0A0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754AB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511D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EFA6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4DAC0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  <w:hideMark/>
          </w:tcPr>
          <w:p w14:paraId="37260C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9B743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6B114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27F48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06F2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0DA2F0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EC71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58629B" w14:paraId="5395EA5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7C6B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25CF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8853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90669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6199F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FFE6B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7D81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FE132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D50D9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1C800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C61C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B4094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8139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58629B" w14:paraId="12F47E7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94BEC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C20B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F4692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17DDA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2C42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0F42E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ADFF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81F70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22BD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4DC92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E740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6E9291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E262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1159</w:t>
            </w:r>
          </w:p>
        </w:tc>
      </w:tr>
      <w:tr w:rsidR="0058629B" w14:paraId="2D517EA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A4F6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9BC5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1EEC2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FB1E3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68264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8" w:type="pct"/>
            <w:vMerge/>
            <w:vAlign w:val="center"/>
            <w:hideMark/>
          </w:tcPr>
          <w:p w14:paraId="1347F5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AAA62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58C97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DA768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6BC9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41A3A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536D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8A00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606</w:t>
            </w:r>
          </w:p>
        </w:tc>
      </w:tr>
      <w:tr w:rsidR="0058629B" w14:paraId="3642851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7493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41DC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A6F5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1388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5656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55468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23603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D275A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D47A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275E8B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2CA1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83F87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41FA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607</w:t>
            </w:r>
          </w:p>
        </w:tc>
      </w:tr>
      <w:tr w:rsidR="0058629B" w14:paraId="716AB2A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F7DC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D7E5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80D8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1F034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19A8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E5686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7BF5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67984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D1BC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F3272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5300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74511F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34D8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58629B" w14:paraId="1DC2ECC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53B5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6BFE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0DE3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D643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F639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F18D4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AC3D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8D11D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72B2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2032BF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DA56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43B61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237E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8629B" w14:paraId="3A7B8FE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01BA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51FE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915D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EB6AD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13061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806BA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386C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0B33F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9BE1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21B04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18375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B48F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C2F6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58629B" w14:paraId="167C2BE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4C1A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9371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6E86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937C7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E24C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38C0B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996E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F43FC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E29B9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1D035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BB1FF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AA27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C988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58629B" w14:paraId="2EC9C93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AE23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A411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C446C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80195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D9D6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30746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2A0C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D1B3D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041E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08AD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E4A4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865F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F80A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1087</w:t>
            </w:r>
          </w:p>
        </w:tc>
      </w:tr>
      <w:tr w:rsidR="0058629B" w14:paraId="463C504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3976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871B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24C0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4042E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7D30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0AEF5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306B1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2DF92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0476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743AF8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68D8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23AE7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D6DF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1161</w:t>
            </w:r>
          </w:p>
        </w:tc>
      </w:tr>
      <w:tr w:rsidR="0058629B" w14:paraId="04F7C57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DFD3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FBF32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51078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3F607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9986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CB695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96FC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2740B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EC80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3FB82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BBB1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65A218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98F4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1592</w:t>
            </w:r>
          </w:p>
        </w:tc>
      </w:tr>
      <w:tr w:rsidR="0058629B" w14:paraId="2FD1ABC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5E48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0210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326C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784DD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1F0B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504AC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512A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7EAB2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1C358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E2B9C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2106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FA38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43DF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1081</w:t>
            </w:r>
          </w:p>
        </w:tc>
      </w:tr>
      <w:tr w:rsidR="0058629B" w14:paraId="43BA734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B7BD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DC41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C361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671DD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3DAA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DB2D9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13E61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13057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9F72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E048A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5184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59DD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97DB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1153,1163</w:t>
            </w:r>
          </w:p>
        </w:tc>
      </w:tr>
      <w:tr w:rsidR="0058629B" w14:paraId="016962C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E585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4E7B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FF350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47103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9B47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318" w:type="pct"/>
            <w:vMerge/>
            <w:vAlign w:val="center"/>
            <w:hideMark/>
          </w:tcPr>
          <w:p w14:paraId="660D1A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BE22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C4224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08778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81BB9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B60B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4EBEF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621F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603</w:t>
            </w:r>
          </w:p>
        </w:tc>
      </w:tr>
      <w:tr w:rsidR="0058629B" w14:paraId="758A136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FFCF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BEAB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FC0B6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3749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70D14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BEB10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3DCD3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9B18A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0E19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6F6AA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FF636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3A315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8438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58629B" w14:paraId="3F5E463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172E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66C8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273A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B04FC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5438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EFE4B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AF21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59BD1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5D00D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9ACEE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3EA8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0C507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CFE3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58629B" w14:paraId="7FD748E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EB917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C24F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278B5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D545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DD17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FD452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6DA4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C4634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C62D5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6995C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85CC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BFDF2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47A6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1091</w:t>
            </w:r>
          </w:p>
        </w:tc>
      </w:tr>
      <w:tr w:rsidR="0058629B" w14:paraId="61D476F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14FA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CCF2B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2B937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6A4EE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5B15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14364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760E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91740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0147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139C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7530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1CFF8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8F62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604</w:t>
            </w:r>
          </w:p>
        </w:tc>
      </w:tr>
      <w:tr w:rsidR="0058629B" w14:paraId="436E2BD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E4EE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A7E9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7B11F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11EEF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E7C7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8ED54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C6A2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667F8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C303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D5D23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2E46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4F6359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5FCD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58629B" w14:paraId="1BA8ACD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93C0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5284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AB9D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C9E5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D868B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DB364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116B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55CFE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B8FE9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B0C14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8BF7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9A2F2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3141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58629B" w14:paraId="52AC0FD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FBD3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DB97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4A09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94AEC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5739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F450D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72E93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0D54B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1B8DB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BBEC2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302BC8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C18B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1EE7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1155</w:t>
            </w:r>
          </w:p>
        </w:tc>
      </w:tr>
      <w:tr w:rsidR="0058629B" w14:paraId="7F93FFE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E802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8ABEB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36683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72882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2B02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8" w:type="pct"/>
            <w:vMerge/>
            <w:vAlign w:val="center"/>
            <w:hideMark/>
          </w:tcPr>
          <w:p w14:paraId="3514F4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E996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F3FB9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AB711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2C1BF1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152D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7AE7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FD32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1157</w:t>
            </w:r>
          </w:p>
        </w:tc>
      </w:tr>
      <w:tr w:rsidR="0058629B" w14:paraId="0FB2CF3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CE0C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AB5F5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9964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4BF08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FB48E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CBB6E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93D1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AD066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F6A1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BA8B6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26815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E0042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F3A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58629B" w14:paraId="1B2890D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C4F4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F726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83B3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6883E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C671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EF1D9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3DFF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7" w:type="pct"/>
            <w:vMerge/>
            <w:vAlign w:val="center"/>
            <w:hideMark/>
          </w:tcPr>
          <w:p w14:paraId="387C73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5C68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2ABB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72A6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459E6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DED8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58629B" w14:paraId="06D9AA8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4A77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D0B3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8F65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62703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D013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  <w:hideMark/>
          </w:tcPr>
          <w:p w14:paraId="2680E1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5EF4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ADD9C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2CD1D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1F0BC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B7278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017864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A173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1083</w:t>
            </w:r>
          </w:p>
        </w:tc>
      </w:tr>
      <w:tr w:rsidR="0058629B" w14:paraId="17636BE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6EFF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84C9A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DD103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677E3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71F3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18" w:type="pct"/>
            <w:vMerge/>
            <w:vAlign w:val="center"/>
            <w:hideMark/>
          </w:tcPr>
          <w:p w14:paraId="5E99E4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DA59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3A60A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ED06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673237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C7CCC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C54D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2834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1085</w:t>
            </w:r>
          </w:p>
        </w:tc>
      </w:tr>
      <w:tr w:rsidR="0058629B" w14:paraId="2DE8DDE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2FB8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DCFF8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E8FEE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2B146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EE97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D3F98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BFEB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CAFB0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1C23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19D9F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6F5AA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99668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25F9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1595</w:t>
            </w:r>
          </w:p>
        </w:tc>
      </w:tr>
      <w:tr w:rsidR="0058629B" w14:paraId="2023BE8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95E8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709DF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CA2D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72E3B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A44B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0ECF6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B199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1605F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93E9F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271D4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3E539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BEA58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5CEE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1605</w:t>
            </w:r>
          </w:p>
        </w:tc>
      </w:tr>
      <w:tr w:rsidR="0058629B" w14:paraId="461045E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505D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429E8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6BD7E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EA292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DD0C7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D9028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E69C2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A5636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86692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170E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A69C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7C476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06AC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1227,1263</w:t>
            </w:r>
          </w:p>
        </w:tc>
      </w:tr>
      <w:tr w:rsidR="0058629B" w14:paraId="249D214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55A2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47F9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3E0D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88F98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CD28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48635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B83F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678C5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3EBD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C0677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1F02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3A949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84E0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1229,1265</w:t>
            </w:r>
          </w:p>
        </w:tc>
      </w:tr>
      <w:tr w:rsidR="0058629B" w14:paraId="2CD8B76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B130C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DCAE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11906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8291C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C2A1C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69424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361B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2C8B4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8AEED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9CAA4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E0D54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5D12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AC7A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58629B" w14:paraId="0CD1211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0151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96FE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A6F2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8AEC4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3C541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164A1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86D6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BCF2A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5ADFE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F1212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34D60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7F3E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9FA0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203,205</w:t>
            </w:r>
          </w:p>
        </w:tc>
      </w:tr>
      <w:tr w:rsidR="0058629B" w14:paraId="53CC5B29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4DEF26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A93B1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0CF0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E6FCA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B79E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C46DD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5A585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9FCA3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C139E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7A4D5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/>
            <w:vAlign w:val="center"/>
            <w:hideMark/>
          </w:tcPr>
          <w:p w14:paraId="69AD3C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5EE44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B6E7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1772</w:t>
            </w:r>
          </w:p>
        </w:tc>
      </w:tr>
      <w:tr w:rsidR="0058629B" w14:paraId="38BB256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D20C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4058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95C0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1164D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FAD39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37F56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71D5D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C9C89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C605C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C147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CD8DB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  <w:hideMark/>
          </w:tcPr>
          <w:p w14:paraId="567A82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E463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1786</w:t>
            </w:r>
          </w:p>
        </w:tc>
      </w:tr>
      <w:tr w:rsidR="0058629B" w14:paraId="3C2DEE5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96C0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5FFD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57B6F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B7A1F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1AC8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992B4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1CB5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46E0D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1776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820B6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9F485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ABF6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2435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58629B" w14:paraId="749F1FF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1D94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EDC15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C41B7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168B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DFD0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318" w:type="pct"/>
            <w:vMerge/>
            <w:vAlign w:val="center"/>
            <w:hideMark/>
          </w:tcPr>
          <w:p w14:paraId="4445F3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AA33E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398BC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93A9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/>
            <w:vAlign w:val="center"/>
            <w:hideMark/>
          </w:tcPr>
          <w:p w14:paraId="4CDE88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24DE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1691B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4D32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58629B" w14:paraId="3A0A4C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9B56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42DC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1663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AF6F7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8F9D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39EA9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D61A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8C1B0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9AF42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39E01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6FAF41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177DC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4938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596</w:t>
            </w:r>
          </w:p>
        </w:tc>
      </w:tr>
      <w:tr w:rsidR="0058629B" w14:paraId="0207CB3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17C4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D222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7303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1567C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049B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1BFBF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413A6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0F9D7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BFE9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C6FC6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1095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324F29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0702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1770</w:t>
            </w:r>
          </w:p>
        </w:tc>
      </w:tr>
      <w:tr w:rsidR="0058629B" w14:paraId="312CD99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0BA8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43F8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987A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0A630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2AA59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C46AB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2C9E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0DBA4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543A2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B8A3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5303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7C9B6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6155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1782</w:t>
            </w:r>
          </w:p>
        </w:tc>
      </w:tr>
      <w:tr w:rsidR="0058629B" w14:paraId="58FF14A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A3B0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AD52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E5339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9D095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07E2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391D2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4E55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44556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0C92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6994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1664E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5CEEA6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6327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58629B" w14:paraId="5173511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C7F9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EBE4B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502D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FF1FD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1A85C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2ED78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25E0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7161C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4CEC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501E48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4D543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48C28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09C2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58629B" w14:paraId="020397C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F9D1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F034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31426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2427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01E3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088CE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64E0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80F10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0543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5F314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63BE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528DBF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07EC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1158</w:t>
            </w:r>
          </w:p>
        </w:tc>
      </w:tr>
      <w:tr w:rsidR="0058629B" w14:paraId="4D3CC0D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E1BD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2FB1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1A7BF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B75D5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29C65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-6.3</w:t>
            </w:r>
          </w:p>
        </w:tc>
        <w:tc>
          <w:tcPr>
            <w:tcW w:w="318" w:type="pct"/>
            <w:vMerge/>
            <w:vAlign w:val="center"/>
            <w:hideMark/>
          </w:tcPr>
          <w:p w14:paraId="74FEE8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22D21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85D8F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84CE8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978ED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42CA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6199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3A78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600</w:t>
            </w:r>
          </w:p>
        </w:tc>
      </w:tr>
      <w:tr w:rsidR="0058629B" w14:paraId="4AD7CE5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BF8D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AC7E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7D9F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F6B81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5255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3B8FD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E80B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31A3F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00CF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3718FE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EBC0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340BE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E69B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601</w:t>
            </w:r>
          </w:p>
        </w:tc>
      </w:tr>
      <w:tr w:rsidR="0058629B" w14:paraId="468297E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13C0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4C970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EDCC9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7200D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3B9D0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A70A9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3092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57A63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351D0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4A7AD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FB186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088470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CC45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58629B" w14:paraId="3FAEA5A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0A8D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DD89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DE37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0B68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A2AF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333D5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8C06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4D5E6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FAB9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59A149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86F2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03DB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0097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58629B" w14:paraId="4409C8F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160E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28B1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325A7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69757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6F841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CEFD1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4B5A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0EAF1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4D69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4D9FD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E8E5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46AADA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991D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58629B" w14:paraId="08CF565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6F8F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E812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110D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34932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2FAB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1DB1D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091F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F04D9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81137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86B7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641DC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ABE3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4F64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58629B" w14:paraId="4A989FC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3051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9B830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39F1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BE265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516D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9D0B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0B8F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4946F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D7F2D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F2EF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CE87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2BB1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44AC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1086</w:t>
            </w:r>
          </w:p>
        </w:tc>
      </w:tr>
      <w:tr w:rsidR="0058629B" w14:paraId="04E87AC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3673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FEB5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7CBA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F8C3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26E31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8717D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4F68B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15F67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15AC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5E99B1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93130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F1A9E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4298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1160</w:t>
            </w:r>
          </w:p>
        </w:tc>
      </w:tr>
      <w:tr w:rsidR="0058629B" w14:paraId="67451F8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5BAA1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D070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E6584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7A537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4CCB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514E7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F6FA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6F4F2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00E3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33673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E922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6CD2D6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8548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1765</w:t>
            </w:r>
          </w:p>
        </w:tc>
      </w:tr>
      <w:tr w:rsidR="0058629B" w14:paraId="2616236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D865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C538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2651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B10FD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D54B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2B7AE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BA6C9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88E9F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2975D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3EC4D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7277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6195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C330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1080</w:t>
            </w:r>
          </w:p>
        </w:tc>
      </w:tr>
      <w:tr w:rsidR="0058629B" w14:paraId="5E10C7C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5A17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3974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2A71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7562F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742D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3FCAE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FCA2D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A4961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2F8F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79752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35275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7CFB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B919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1162</w:t>
            </w:r>
          </w:p>
        </w:tc>
      </w:tr>
      <w:tr w:rsidR="0058629B" w14:paraId="4E361FB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CC25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C9AE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241C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F7E58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07AC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318" w:type="pct"/>
            <w:vMerge/>
            <w:vAlign w:val="center"/>
            <w:hideMark/>
          </w:tcPr>
          <w:p w14:paraId="2A6CB6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955A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7C27F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9492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DB872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8174F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433F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E869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597</w:t>
            </w:r>
          </w:p>
        </w:tc>
      </w:tr>
      <w:tr w:rsidR="0058629B" w14:paraId="269B7DE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D6B9A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0F42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88937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1C68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E218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3D84E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4784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EB998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2E3D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605EE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C9265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57F4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456E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1090</w:t>
            </w:r>
          </w:p>
        </w:tc>
      </w:tr>
      <w:tr w:rsidR="0058629B" w14:paraId="0683085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3AD6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449B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51FF8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8FC8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0A45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614BD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4BF95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4E30F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C717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1D61A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DCD04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3476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A0DE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58629B" w14:paraId="2AA9FF4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E3E9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18711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5C925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AC66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E1B8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18" w:type="pct"/>
            <w:vMerge/>
            <w:vAlign w:val="center"/>
            <w:hideMark/>
          </w:tcPr>
          <w:p w14:paraId="3E6AA9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E3DB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C7B86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EA67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09CEB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13D5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FB8A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EBFF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598</w:t>
            </w:r>
          </w:p>
        </w:tc>
      </w:tr>
      <w:tr w:rsidR="0058629B" w14:paraId="62D8022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B2FF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06F1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168C6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8795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80F6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8" w:type="pct"/>
            <w:vMerge/>
            <w:vAlign w:val="center"/>
            <w:hideMark/>
          </w:tcPr>
          <w:p w14:paraId="0D8124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5494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DC2A2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E203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FA402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0758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D917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5667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1154</w:t>
            </w:r>
          </w:p>
        </w:tc>
      </w:tr>
      <w:tr w:rsidR="0058629B" w14:paraId="30D46C1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D769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9ECFF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240686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96250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A929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  <w:hideMark/>
          </w:tcPr>
          <w:p w14:paraId="63B0BF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A86E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EACA9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EC2B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2F40B4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4E60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CF28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5396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1156</w:t>
            </w:r>
          </w:p>
        </w:tc>
      </w:tr>
      <w:tr w:rsidR="0058629B" w14:paraId="5646971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434B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AEA0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65D86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0D8F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577D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318" w:type="pct"/>
            <w:vMerge/>
            <w:vAlign w:val="center"/>
            <w:hideMark/>
          </w:tcPr>
          <w:p w14:paraId="33858B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53C77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BC949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426B8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C6EF3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76F4C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3D12A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69C2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58629B" w14:paraId="6069B62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1FE8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C38EC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ED1E6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5803C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8ADC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13E3C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99DB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89075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8E62E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A46D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0F9B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DBFE7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2DA6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58629B" w14:paraId="5DAB26A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7CD6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34FD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DEBB2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639A7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E7ED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890C7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449F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/>
            <w:vAlign w:val="center"/>
            <w:hideMark/>
          </w:tcPr>
          <w:p w14:paraId="04AE8A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1014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EF5CC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6B01F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DA525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AF78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58629B" w14:paraId="3309729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F63A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3E2A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EF4D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C82CB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BCFA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/>
            <w:vAlign w:val="center"/>
            <w:hideMark/>
          </w:tcPr>
          <w:p w14:paraId="7CE1B6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2B84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28B57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B6E1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106FC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0AB5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9EF1A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D5A4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1082</w:t>
            </w:r>
          </w:p>
        </w:tc>
      </w:tr>
      <w:tr w:rsidR="0058629B" w14:paraId="671CCC3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7D4B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DD07A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01F04B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A9855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0A91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/>
            <w:vAlign w:val="center"/>
            <w:hideMark/>
          </w:tcPr>
          <w:p w14:paraId="4D8C10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6E5A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1949C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3C2D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18A896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B2EF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9A96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7D61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1084</w:t>
            </w:r>
          </w:p>
        </w:tc>
      </w:tr>
      <w:tr w:rsidR="0058629B" w14:paraId="46075E0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D300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7D808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D56A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77695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459F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8FE84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36AF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7F223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F46FA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103CB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9B300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31466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B7CB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1768</w:t>
            </w:r>
          </w:p>
        </w:tc>
      </w:tr>
      <w:tr w:rsidR="0058629B" w14:paraId="36E6A54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AEC2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5D1D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3A20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5ECE0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7810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81A1E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D16C1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D06C3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78E42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7955E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5177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86B6D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5D00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1778</w:t>
            </w:r>
          </w:p>
        </w:tc>
      </w:tr>
      <w:tr w:rsidR="0058629B" w14:paraId="3EAD09A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6041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CCE21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AF477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FA270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C53B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A895D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CA09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BDB83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F59B6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FB6CD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0229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4FF39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57F0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1226,1262</w:t>
            </w:r>
          </w:p>
        </w:tc>
      </w:tr>
      <w:tr w:rsidR="0058629B" w14:paraId="26C4210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5865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2F0F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8491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5BBD3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AD53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1684C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95B35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B10F1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115B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8F198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778DD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2CE04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A19A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1230,1266</w:t>
            </w:r>
          </w:p>
        </w:tc>
      </w:tr>
      <w:tr w:rsidR="0058629B" w14:paraId="09A9F0B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349F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6CD54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1E6A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FF0A8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8A79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16EA5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C3A0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7DF80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4457DC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AAD7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A10A0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E33D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AF14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58629B" w14:paraId="16ADE59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8364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ABF2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7F53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8A3E5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AF51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ACED1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58AB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3B044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4282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E9D17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B8CD1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3C18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8EF0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206</w:t>
            </w:r>
          </w:p>
        </w:tc>
      </w:tr>
    </w:tbl>
    <w:p w14:paraId="53E5C0E2" w14:textId="3253A3B6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09448374" w14:textId="4B0D2F8B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5FAAAAFD" w14:textId="2D71FEB0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27642499" w14:textId="5E6EE742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4CEFD11" w14:textId="6B75F5D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151A92F4" w14:textId="5247BA9D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0617B81" w14:textId="63537E21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08503098" w14:textId="49161CF3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C941FF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9BCFC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97DE45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DADFDE1" w14:textId="29752B2D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7.1.3.2.1 - 2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CC9C5A0" wp14:editId="0DF5CAE3">
            <wp:extent cx="8642985" cy="5362575"/>
            <wp:effectExtent l="0" t="0" r="5715" b="9525"/>
            <wp:docPr id="18892847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9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1688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643909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EE8AFA1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58629B" w14:paraId="7893471E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3FA6AE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coherent</w:t>
            </w:r>
          </w:p>
        </w:tc>
      </w:tr>
      <w:tr w:rsidR="0058629B" w14:paraId="67EC496E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51C40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7D26109B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6EC9F8B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5556A88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788CBB4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49F98A6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053E812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49EEA8A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3C94B4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3C592A7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43BE40D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74CA416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0E3B3F2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11F3242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37BD886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6334D8FC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385817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9A9E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4B64E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0FDB0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5ED0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3625B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5460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306E0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9E6F0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BA403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E20C8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ABD2F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C449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1685</w:t>
            </w:r>
          </w:p>
        </w:tc>
      </w:tr>
      <w:tr w:rsidR="0058629B" w14:paraId="1C6AFD2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752F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AA9B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2160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287C4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D9731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C5B09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888A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0328A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E069E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EDEB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7063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A9B2D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292B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1717</w:t>
            </w:r>
          </w:p>
        </w:tc>
      </w:tr>
      <w:tr w:rsidR="0058629B" w14:paraId="65D59C3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7E68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7924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8187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52E59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36CB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72084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57523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9D38F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3407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B030F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8015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FC617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8581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617</w:t>
            </w:r>
          </w:p>
        </w:tc>
      </w:tr>
      <w:tr w:rsidR="0058629B" w14:paraId="361692C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D7AC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30BEE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D854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53B25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0B39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EA402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0268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85DFD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8D04E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A6D34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0A82B9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410A8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3018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614</w:t>
            </w:r>
          </w:p>
        </w:tc>
      </w:tr>
      <w:tr w:rsidR="0058629B" w14:paraId="528A72C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095B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0124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3EC54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C62A4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4E0B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011C7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2DB6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5B9ED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D50C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05A63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97E1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0BAC8F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1303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1683</w:t>
            </w:r>
          </w:p>
        </w:tc>
      </w:tr>
      <w:tr w:rsidR="0058629B" w14:paraId="1F885E3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6190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FB4E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F4C2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4CA91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3691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A7E35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C4BE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4D221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C4B8F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D395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509C6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2FDC3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3BDC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1713</w:t>
            </w:r>
          </w:p>
        </w:tc>
      </w:tr>
      <w:tr w:rsidR="0058629B" w14:paraId="5182F65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944E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9C5B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28096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A1C83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E13B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5A258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30DC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D8B24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DF13F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B1B75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8878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598AE5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928E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58629B" w14:paraId="33366A8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3231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ADE5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23F0A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7879D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AA72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DF7AF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10FB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09BAB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01A4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D0DB8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6604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0EC777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532E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1195</w:t>
            </w:r>
          </w:p>
        </w:tc>
      </w:tr>
      <w:tr w:rsidR="0058629B" w14:paraId="6FABB8F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A175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2707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50CC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CD453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9F0C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318" w:type="pct"/>
            <w:vMerge/>
            <w:vAlign w:val="center"/>
            <w:hideMark/>
          </w:tcPr>
          <w:p w14:paraId="489C4E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8A5F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A81B5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0FE4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5BEC1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210FB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98AD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518D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618</w:t>
            </w:r>
          </w:p>
        </w:tc>
      </w:tr>
      <w:tr w:rsidR="0058629B" w14:paraId="60AC7F8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E477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C2E5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E56F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F86D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9529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95EF8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73B5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113AB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AAE23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258F18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DA4FF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DF6E2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63A4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619</w:t>
            </w:r>
          </w:p>
        </w:tc>
      </w:tr>
      <w:tr w:rsidR="0058629B" w14:paraId="6A24F09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A625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F011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CBAC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8B665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5C0D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E72A0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9106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CB86D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4759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E3130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0102F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0DDA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788F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1123</w:t>
            </w:r>
          </w:p>
        </w:tc>
      </w:tr>
      <w:tr w:rsidR="0058629B" w14:paraId="3C869E7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2ED6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EE94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C0CA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32388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5291D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564FD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E6758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DAEEE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AF011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06CB7B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501A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71977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002B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1197</w:t>
            </w:r>
          </w:p>
        </w:tc>
      </w:tr>
      <w:tr w:rsidR="0058629B" w14:paraId="0050570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7A31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DCB3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D70B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6ECA3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3E7C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B4790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8172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81732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EDB2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5ED9D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D239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16F831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8F8E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1674</w:t>
            </w:r>
          </w:p>
        </w:tc>
      </w:tr>
      <w:tr w:rsidR="0058629B" w14:paraId="357E243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26BE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780D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B928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C643B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4BA6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D32A5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0200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6EA36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248F5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F4FD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8A557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A2040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5301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1678</w:t>
            </w:r>
          </w:p>
        </w:tc>
      </w:tr>
      <w:tr w:rsidR="0058629B" w14:paraId="2B65E9A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4005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12AB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9518F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8EE7E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6778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C8FE2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6F8A0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B2107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D2533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73CAE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0A83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536E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B8B0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1117</w:t>
            </w:r>
          </w:p>
        </w:tc>
      </w:tr>
      <w:tr w:rsidR="0058629B" w14:paraId="6A21068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C062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97B3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0DA08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77F64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2EFE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EEC06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FC871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7C4F7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5745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121CA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86F9A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76FA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7ECA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1199</w:t>
            </w:r>
          </w:p>
        </w:tc>
      </w:tr>
      <w:tr w:rsidR="0058629B" w14:paraId="19A3807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048C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97F0B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9E609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0730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CDC6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18" w:type="pct"/>
            <w:vMerge/>
            <w:vAlign w:val="center"/>
            <w:hideMark/>
          </w:tcPr>
          <w:p w14:paraId="784D2F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3087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4C059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4844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9835D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9E8E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DE69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8AC4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615</w:t>
            </w:r>
          </w:p>
        </w:tc>
      </w:tr>
      <w:tr w:rsidR="0058629B" w14:paraId="26674BF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82FE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5885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B0DE3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ECECD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AE1B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856C8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588C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407B5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DB3B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915D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AC47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2E34F4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94C5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58629B" w14:paraId="187DB6A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D9A9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4A85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5E5D7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D82F3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B900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B5472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C445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1A7B6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0E08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76BEA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04E8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15054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C473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1127</w:t>
            </w:r>
          </w:p>
        </w:tc>
      </w:tr>
      <w:tr w:rsidR="0058629B" w14:paraId="34BBE9D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D5CA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9BF33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71971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625EB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CEB0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F55EC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7006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AC6E4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B446E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B4F2E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BD07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9DFE1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D1B9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616</w:t>
            </w:r>
          </w:p>
        </w:tc>
      </w:tr>
      <w:tr w:rsidR="0058629B" w14:paraId="6DB4745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07D6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CBE2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BC074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149D9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2C17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B876C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5A22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DFBF8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8999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/>
            <w:vAlign w:val="center"/>
            <w:hideMark/>
          </w:tcPr>
          <w:p w14:paraId="67DF2B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7A477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7B9A1A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F421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194</w:t>
            </w:r>
          </w:p>
        </w:tc>
      </w:tr>
      <w:tr w:rsidR="0058629B" w14:paraId="0BE869F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DF60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8332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63550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6AF0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9EA7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493B1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19CF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649D2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1C21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744F3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B2F96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BB6F6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28DE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1191</w:t>
            </w:r>
          </w:p>
        </w:tc>
      </w:tr>
      <w:tr w:rsidR="0058629B" w14:paraId="2C5D870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E35CE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14846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6CBA1F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B504B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7BCE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8" w:type="pct"/>
            <w:vMerge/>
            <w:vAlign w:val="center"/>
            <w:hideMark/>
          </w:tcPr>
          <w:p w14:paraId="32AD13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C100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B2F28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B3D95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54916C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0482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0575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7CFF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1193</w:t>
            </w:r>
          </w:p>
        </w:tc>
      </w:tr>
      <w:tr w:rsidR="0058629B" w14:paraId="727944E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10DA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09290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41ABA2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0767F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FB04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4DCDA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77B2FB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85BE1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ED26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0FEFA9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83C25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8532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E3C1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1119</w:t>
            </w:r>
          </w:p>
        </w:tc>
      </w:tr>
      <w:tr w:rsidR="0058629B" w14:paraId="31B5BFF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5478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09AF8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2448C3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68D0A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E65C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18" w:type="pct"/>
            <w:vMerge/>
            <w:vAlign w:val="center"/>
            <w:hideMark/>
          </w:tcPr>
          <w:p w14:paraId="0F8718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D53F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BEB48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4BAE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7E6C9E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F8D7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66B3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0C9B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1121</w:t>
            </w:r>
          </w:p>
        </w:tc>
      </w:tr>
      <w:tr w:rsidR="0058629B" w14:paraId="63C5C88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92FB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C7D0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D850E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49238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888C5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20F07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A8B7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4A5B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EC9B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41EB2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ABAA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CB567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6174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1681</w:t>
            </w:r>
          </w:p>
        </w:tc>
      </w:tr>
      <w:tr w:rsidR="0058629B" w14:paraId="346D959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AA6E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6122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8574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5D618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684C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94FAD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ACB8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D3E89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32633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BA1F2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D160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15CE5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E6B2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1709</w:t>
            </w:r>
          </w:p>
        </w:tc>
      </w:tr>
      <w:tr w:rsidR="0058629B" w14:paraId="5888FAD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116B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65A86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E50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31598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8D03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2DA62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FCA0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CB059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45D83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2824B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B967D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76722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9746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58629B" w14:paraId="156D8DD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0BF6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0BCB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98D6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D5F02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F49D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34FD3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6CD1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1BF73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8CA6A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86366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85175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1E18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9D7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58629B" w14:paraId="27974B99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26E77B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98523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3A6BF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F1106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-19.7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3460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7476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5E15E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1F66B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785A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54062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1B6E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16158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9D67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1858</w:t>
            </w:r>
          </w:p>
        </w:tc>
      </w:tr>
      <w:tr w:rsidR="0058629B" w14:paraId="3FCB378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3C00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F4B8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5FE4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6BFAC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37FB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8BC39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7F04B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88A24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69530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7D35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275CA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BE422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14EC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1890</w:t>
            </w:r>
          </w:p>
        </w:tc>
      </w:tr>
      <w:tr w:rsidR="0058629B" w14:paraId="632B151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1EDF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79FC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3C64C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95F2D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360ED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88F9F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F141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A706B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5D9D4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0CACC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080E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3230B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6F4E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611</w:t>
            </w:r>
          </w:p>
        </w:tc>
      </w:tr>
      <w:tr w:rsidR="0058629B" w14:paraId="052C066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6D450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3036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ABDB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A0566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3E26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76315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3B0F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7DF02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17FA2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8936E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4AF49B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4F736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E884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608</w:t>
            </w:r>
          </w:p>
        </w:tc>
      </w:tr>
      <w:tr w:rsidR="0058629B" w14:paraId="165EB07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FEBD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B197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716A9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B700D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4C1D3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ADF3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A61E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2DDE6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F0C1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04E70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3659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1C15E5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1E3E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1856</w:t>
            </w:r>
          </w:p>
        </w:tc>
      </w:tr>
      <w:tr w:rsidR="0058629B" w14:paraId="725B34F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A50C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D92A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413A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26D7E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A5D9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E9FC1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C252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6DE4E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97DA9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E70A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7AE3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B6D18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5A18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1886</w:t>
            </w:r>
          </w:p>
        </w:tc>
      </w:tr>
      <w:tr w:rsidR="0058629B" w14:paraId="2E413E2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0C0F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C109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D8434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DCF0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0803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47E8D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F5F3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785B6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B3B7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C93B6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BF5A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7D0638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C297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1194</w:t>
            </w:r>
          </w:p>
        </w:tc>
      </w:tr>
      <w:tr w:rsidR="0058629B" w14:paraId="5BDB4BA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FB5A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C901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A3D40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E635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A1A8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-6.2</w:t>
            </w:r>
          </w:p>
        </w:tc>
        <w:tc>
          <w:tcPr>
            <w:tcW w:w="318" w:type="pct"/>
            <w:vMerge/>
            <w:vAlign w:val="center"/>
            <w:hideMark/>
          </w:tcPr>
          <w:p w14:paraId="10CC48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FE57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35ED7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75B0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5F3E7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914DF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D826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4742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58629B" w14:paraId="64BC789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6F320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3034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589F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ED9B0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521A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8C0C6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8D8D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F7D1A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6A4D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123CC1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D1CF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075C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634E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613</w:t>
            </w:r>
          </w:p>
        </w:tc>
      </w:tr>
      <w:tr w:rsidR="0058629B" w14:paraId="6F19A29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6BD0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2461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AA8D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C129A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0B57A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D3A77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1A42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57848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7DA8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9BCBC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A5E6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8453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7434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1122</w:t>
            </w:r>
          </w:p>
        </w:tc>
      </w:tr>
      <w:tr w:rsidR="0058629B" w14:paraId="0FB5B9F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57E5A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5A72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EBF7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29257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2CCF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9125B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05516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B42A9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67CC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44162B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18E97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6681A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D4FB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1196</w:t>
            </w:r>
          </w:p>
        </w:tc>
      </w:tr>
      <w:tr w:rsidR="0058629B" w14:paraId="2CE9482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ABAB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CF8F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AB9B0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/>
            <w:vAlign w:val="center"/>
            <w:hideMark/>
          </w:tcPr>
          <w:p w14:paraId="10B500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DE65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0E170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3A0E3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E38EA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8BFB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D3A09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8859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47D44D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A682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1847</w:t>
            </w:r>
          </w:p>
        </w:tc>
      </w:tr>
      <w:tr w:rsidR="0058629B" w14:paraId="2DBC73E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830B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5121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84EF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7D617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50A6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006BE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D227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246C9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0A318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BE743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22677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8D29C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C514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1851</w:t>
            </w:r>
          </w:p>
        </w:tc>
      </w:tr>
      <w:tr w:rsidR="0058629B" w14:paraId="24A2F65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B69C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A8C1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61DC5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F31AF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13BD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0583A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D0AE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7D2D8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B5F4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5667E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16A2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6767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07BB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1116</w:t>
            </w:r>
          </w:p>
        </w:tc>
      </w:tr>
      <w:tr w:rsidR="0058629B" w14:paraId="01BE189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D082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182E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BD42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5B61C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7A1E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60381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F8F41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5D9DF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559F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9CD05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6849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CD4B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D162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1198</w:t>
            </w:r>
          </w:p>
        </w:tc>
      </w:tr>
      <w:tr w:rsidR="0058629B" w14:paraId="317205E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C2CF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0975A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9665B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6C569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5DDF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18" w:type="pct"/>
            <w:vMerge/>
            <w:vAlign w:val="center"/>
            <w:hideMark/>
          </w:tcPr>
          <w:p w14:paraId="32539E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F336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972AC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F3F35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6FB2E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3699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AB33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DC7B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609</w:t>
            </w:r>
          </w:p>
        </w:tc>
      </w:tr>
      <w:tr w:rsidR="0058629B" w14:paraId="0380BBF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590E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8CB0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56618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8BD79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F03E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68773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562CB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A137D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B4D7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CC4A1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75C9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C4FC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19AF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1126</w:t>
            </w:r>
          </w:p>
        </w:tc>
      </w:tr>
      <w:tr w:rsidR="0058629B" w14:paraId="2D12821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B720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86AD7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5DAAA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CC28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4CB9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18612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F70D7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7040B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4442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2B93D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7B95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17C8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6844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58629B" w14:paraId="3CEC09D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1586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E6BC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CDBF7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A10C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6D65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8" w:type="pct"/>
            <w:vMerge/>
            <w:vAlign w:val="center"/>
            <w:hideMark/>
          </w:tcPr>
          <w:p w14:paraId="2DD086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BF44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BBA5E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D153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48A87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8A45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957B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B94D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610</w:t>
            </w:r>
          </w:p>
        </w:tc>
      </w:tr>
      <w:tr w:rsidR="0058629B" w14:paraId="2F5130E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41A5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64BF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1B45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/>
            <w:vAlign w:val="center"/>
            <w:hideMark/>
          </w:tcPr>
          <w:p w14:paraId="2C384D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FD00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306BB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44B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BF880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53A2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E9740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A349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3FCA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38BA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1190</w:t>
            </w:r>
          </w:p>
        </w:tc>
      </w:tr>
      <w:tr w:rsidR="0058629B" w14:paraId="443023E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CD3E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E073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41B8ED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E7448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0044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/>
            <w:vAlign w:val="center"/>
            <w:hideMark/>
          </w:tcPr>
          <w:p w14:paraId="6B4353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D8CD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83FC1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10020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2CE41D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64A28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F071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455D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1192</w:t>
            </w:r>
          </w:p>
        </w:tc>
      </w:tr>
      <w:tr w:rsidR="0058629B" w14:paraId="70E98DE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DE75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5F5F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FD771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2356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A7C1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318" w:type="pct"/>
            <w:vMerge/>
            <w:vAlign w:val="center"/>
            <w:hideMark/>
          </w:tcPr>
          <w:p w14:paraId="2BBBFF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4E4B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4C396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68A0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EDD25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4E2EA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411E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D473C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58629B" w14:paraId="72F56FE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AF6FE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09F13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B93F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AC2F1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3BC28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46F16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4C4FC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40580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20D13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BAFD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AC0C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6D653B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B662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1118</w:t>
            </w:r>
          </w:p>
        </w:tc>
      </w:tr>
      <w:tr w:rsidR="0058629B" w14:paraId="618EACA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D3BD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217C3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4B07C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1B056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E331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18" w:type="pct"/>
            <w:vMerge/>
            <w:vAlign w:val="center"/>
            <w:hideMark/>
          </w:tcPr>
          <w:p w14:paraId="4AEB2B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E0CF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D8F9E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B3BD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2F6C39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5E187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16C2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31E7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1120</w:t>
            </w:r>
          </w:p>
        </w:tc>
      </w:tr>
      <w:tr w:rsidR="0058629B" w14:paraId="130B64F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98254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FE86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A6AF8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4BCA5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42453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09868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FD21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6EEFB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94312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D3537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DA80B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2CA3B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5FF3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1854</w:t>
            </w:r>
          </w:p>
        </w:tc>
      </w:tr>
      <w:tr w:rsidR="0058629B" w14:paraId="1058B2E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2BFC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8AD4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1241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15BDF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9FBD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744C4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3F82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38AF7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54006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49D9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02312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C85DD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95EA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1882</w:t>
            </w:r>
          </w:p>
        </w:tc>
      </w:tr>
      <w:tr w:rsidR="0058629B" w14:paraId="06A30CA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D35F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F9B0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037C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6BA26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50F2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26734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5563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2D203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DE44F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AB996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CE077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5A5A8B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97F5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58629B" w14:paraId="1969632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289E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51E9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8243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E69EE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E7E6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B78FC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88AA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51448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1E32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F91E4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AFC01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D71F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E363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</w:tr>
    </w:tbl>
    <w:p w14:paraId="5F830CE4" w14:textId="62E82538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48743D10" w14:textId="25CA5DF3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571AA92F" w14:textId="7F5DB1A0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584E5B3F" w14:textId="1C893749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5BC4ACCA" w14:textId="049B63BF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5C192548" w14:textId="2B8D034F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64B7893" w14:textId="076F839F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790F5F6D" w14:textId="6C438B7F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C46D01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3A9AF29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FB1A98F" w14:textId="77777777" w:rsidR="00CD435E" w:rsidRDefault="00CD435E"/>
    <w:p w14:paraId="5DC2C1D7" w14:textId="77777777" w:rsidR="00CD435E" w:rsidRDefault="00D865E9">
      <w:pPr>
        <w:pStyle w:val="Heading5"/>
      </w:pPr>
      <w:r>
        <w:rPr>
          <w:rFonts w:hint="eastAsia"/>
        </w:rPr>
        <w:lastRenderedPageBreak/>
        <w:t>7.1.3.2.2</w:t>
      </w:r>
      <w:r>
        <w:tab/>
      </w:r>
      <w:r>
        <w:rPr>
          <w:rFonts w:hint="eastAsia"/>
        </w:rPr>
        <w:t>non-coherent</w:t>
      </w:r>
    </w:p>
    <w:p w14:paraId="13934EB8" w14:textId="5EEB8DE9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7.1.3.2.2 - 1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9EF6827" wp14:editId="0A57A1EC">
            <wp:extent cx="8490585" cy="5362575"/>
            <wp:effectExtent l="0" t="0" r="5715" b="9525"/>
            <wp:docPr id="167100437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5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F94C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4E5BE22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7.1.3.2.2 - 1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286"/>
        <w:gridCol w:w="1287"/>
        <w:gridCol w:w="748"/>
        <w:gridCol w:w="660"/>
        <w:gridCol w:w="716"/>
        <w:gridCol w:w="846"/>
        <w:gridCol w:w="785"/>
        <w:gridCol w:w="1184"/>
        <w:gridCol w:w="997"/>
        <w:gridCol w:w="1184"/>
        <w:gridCol w:w="1211"/>
        <w:gridCol w:w="2368"/>
      </w:tblGrid>
      <w:tr w:rsidR="0058629B" w14:paraId="4615948B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2CBC12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non-coherent</w:t>
            </w:r>
          </w:p>
        </w:tc>
      </w:tr>
      <w:tr w:rsidR="0058629B" w14:paraId="5625CD02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4F06A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7CA81506" w14:textId="77777777" w:rsidTr="0058629B">
        <w:trPr>
          <w:trHeight w:val="280"/>
        </w:trPr>
        <w:tc>
          <w:tcPr>
            <w:tcW w:w="396" w:type="pct"/>
            <w:shd w:val="clear" w:color="D9E1F2" w:fill="D9E1F2"/>
            <w:noWrap/>
            <w:vAlign w:val="center"/>
            <w:hideMark/>
          </w:tcPr>
          <w:p w14:paraId="0336BA5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493" w:type="pct"/>
            <w:shd w:val="clear" w:color="D9E1F2" w:fill="D9E1F2"/>
            <w:noWrap/>
            <w:vAlign w:val="center"/>
            <w:hideMark/>
          </w:tcPr>
          <w:p w14:paraId="6596812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93" w:type="pct"/>
            <w:shd w:val="clear" w:color="D9E1F2" w:fill="D9E1F2"/>
            <w:noWrap/>
            <w:vAlign w:val="center"/>
            <w:hideMark/>
          </w:tcPr>
          <w:p w14:paraId="59E68DB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04" w:type="pct"/>
            <w:shd w:val="clear" w:color="D9E1F2" w:fill="D9E1F2"/>
            <w:noWrap/>
            <w:vAlign w:val="center"/>
            <w:hideMark/>
          </w:tcPr>
          <w:p w14:paraId="7CD690D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64" w:type="pct"/>
            <w:shd w:val="clear" w:color="D9E1F2" w:fill="D9E1F2"/>
            <w:noWrap/>
            <w:vAlign w:val="center"/>
            <w:hideMark/>
          </w:tcPr>
          <w:p w14:paraId="4E7EBA1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00" w:type="pct"/>
            <w:shd w:val="clear" w:color="D9E1F2" w:fill="D9E1F2"/>
            <w:noWrap/>
            <w:vAlign w:val="center"/>
            <w:hideMark/>
          </w:tcPr>
          <w:p w14:paraId="6EB6745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64" w:type="pct"/>
            <w:shd w:val="clear" w:color="D9E1F2" w:fill="D9E1F2"/>
            <w:noWrap/>
            <w:vAlign w:val="center"/>
            <w:hideMark/>
          </w:tcPr>
          <w:p w14:paraId="689A72A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17" w:type="pct"/>
            <w:shd w:val="clear" w:color="D9E1F2" w:fill="D9E1F2"/>
            <w:noWrap/>
            <w:vAlign w:val="center"/>
            <w:hideMark/>
          </w:tcPr>
          <w:p w14:paraId="082DD92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39" w:type="pct"/>
            <w:shd w:val="clear" w:color="D9E1F2" w:fill="D9E1F2"/>
            <w:noWrap/>
            <w:vAlign w:val="center"/>
            <w:hideMark/>
          </w:tcPr>
          <w:p w14:paraId="61F138A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7E1796C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39" w:type="pct"/>
            <w:shd w:val="clear" w:color="D9E1F2" w:fill="D9E1F2"/>
            <w:noWrap/>
            <w:vAlign w:val="center"/>
            <w:hideMark/>
          </w:tcPr>
          <w:p w14:paraId="69FFC23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53" w:type="pct"/>
            <w:shd w:val="clear" w:color="D9E1F2" w:fill="D9E1F2"/>
            <w:noWrap/>
            <w:vAlign w:val="center"/>
            <w:hideMark/>
          </w:tcPr>
          <w:p w14:paraId="13CA3F6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745" w:type="pct"/>
            <w:shd w:val="clear" w:color="D9E1F2" w:fill="D9E1F2"/>
            <w:noWrap/>
            <w:vAlign w:val="center"/>
            <w:hideMark/>
          </w:tcPr>
          <w:p w14:paraId="50EF053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4A8A5318" w14:textId="77777777" w:rsidTr="0058629B">
        <w:trPr>
          <w:trHeight w:val="280"/>
        </w:trPr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573B85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1836F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A4FAF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E063B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032EA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3C503F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DAF9D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5310B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596DA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75A8B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7A569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1FD553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5E844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658</w:t>
            </w:r>
          </w:p>
        </w:tc>
      </w:tr>
      <w:tr w:rsidR="0058629B" w14:paraId="6A009716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7A2A6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5E97D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98451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43EB7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514D4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B3C11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A7D22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DB3DA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7D974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C4A74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F664A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2512F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F8630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666</w:t>
            </w:r>
          </w:p>
        </w:tc>
      </w:tr>
      <w:tr w:rsidR="0058629B" w14:paraId="5CD051A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3B124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DCC3F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FB685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82427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E1A74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7F407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17DDF6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93D27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A1E7E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EE9CE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/>
            <w:vAlign w:val="center"/>
            <w:hideMark/>
          </w:tcPr>
          <w:p w14:paraId="6A919E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6F6B81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A5793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58629B" w14:paraId="21E0B36E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ED8B7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B0768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647B2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7A069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FF87A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A7F36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D5D44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6E2803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102C01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34B1A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33185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4DDF85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300D4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58629B" w14:paraId="1E082BD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45058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952BE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6561D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0BAC7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87264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00" w:type="pct"/>
            <w:vMerge/>
            <w:vAlign w:val="center"/>
            <w:hideMark/>
          </w:tcPr>
          <w:p w14:paraId="377A36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68D1E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4EDF2B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2A771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CC8D7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FF863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70F72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6A11D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321</w:t>
            </w:r>
          </w:p>
        </w:tc>
      </w:tr>
      <w:tr w:rsidR="0058629B" w14:paraId="67A2C32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A874C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382F9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2AF32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62AE4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68E26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66F84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F2AF8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E88CB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20FC9A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5CE6A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AD1E2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0D8BA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587D9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58629B" w14:paraId="6FE8F59E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A2661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D792D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93" w:type="pct"/>
            <w:vMerge/>
            <w:vAlign w:val="center"/>
            <w:hideMark/>
          </w:tcPr>
          <w:p w14:paraId="0CD901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C19E2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81847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00" w:type="pct"/>
            <w:vMerge/>
            <w:vAlign w:val="center"/>
            <w:hideMark/>
          </w:tcPr>
          <w:p w14:paraId="268493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71D27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48896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6F822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92" w:type="pct"/>
            <w:vMerge/>
            <w:vAlign w:val="center"/>
            <w:hideMark/>
          </w:tcPr>
          <w:p w14:paraId="385497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05671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F45E5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789E3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58629B" w14:paraId="5E6E94D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723AB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E8980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C05DB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7C6FD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7F85E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E4E8B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657EF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69A61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BA418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14711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E6CEA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377FF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D91D3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58629B" w14:paraId="007C4E1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3506E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FADA9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43B60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4FC21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79E5E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10.84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18B13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7F6AB7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C173E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2C3A0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5F385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A56AE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A7963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DDA73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1021,1023</w:t>
            </w:r>
          </w:p>
        </w:tc>
      </w:tr>
      <w:tr w:rsidR="0058629B" w14:paraId="2169BD5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BCD24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80C48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A3E3C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0B3A4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6B754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22A91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60F43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2AEF0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2C3D4C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6BC8D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A8AF9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08408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44BF7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1066,1067</w:t>
            </w:r>
          </w:p>
        </w:tc>
      </w:tr>
      <w:tr w:rsidR="0058629B" w14:paraId="75B9A4D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09127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BAE70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E2E0F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814B9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E0BF9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C7410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1BB13E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9B88D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82958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52773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757F7E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7308E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CCE69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58629B" w14:paraId="649A97BA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DF571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BFEA1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2985B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9E8A4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CE8CE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A523B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FBEC4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479BF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DA81B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53BB9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F5ABA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6A29B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738AE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58629B" w14:paraId="70DDEBCA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9BBA3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E6F98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93" w:type="pct"/>
            <w:vMerge/>
            <w:vAlign w:val="center"/>
            <w:hideMark/>
          </w:tcPr>
          <w:p w14:paraId="2A3414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B0DE1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E9473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300" w:type="pct"/>
            <w:vMerge/>
            <w:vAlign w:val="center"/>
            <w:hideMark/>
          </w:tcPr>
          <w:p w14:paraId="3010F2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53EB4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1AFD2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13988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92" w:type="pct"/>
            <w:vMerge/>
            <w:vAlign w:val="center"/>
            <w:hideMark/>
          </w:tcPr>
          <w:p w14:paraId="473B7D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04E53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7DA34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92C3A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58629B" w14:paraId="5630C48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CABA6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00F5D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888AA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DFB50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D4B2A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7B38D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E4340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5201A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B99E1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96DF1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9D3C6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C6C55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310CA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58629B" w14:paraId="072AD1F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7F142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D9E28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93" w:type="pct"/>
            <w:vMerge/>
            <w:vAlign w:val="center"/>
            <w:hideMark/>
          </w:tcPr>
          <w:p w14:paraId="677E83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B8A5C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60C24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00" w:type="pct"/>
            <w:vMerge/>
            <w:vAlign w:val="center"/>
            <w:hideMark/>
          </w:tcPr>
          <w:p w14:paraId="1ACFB0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CA019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50A24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1321B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92" w:type="pct"/>
            <w:vMerge/>
            <w:vAlign w:val="center"/>
            <w:hideMark/>
          </w:tcPr>
          <w:p w14:paraId="3A436D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7BF3E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EDE92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B9C5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58629B" w14:paraId="055B016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0C6E6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995C9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27022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2EB31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3E81B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A698C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E30FA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8102C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F8556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9636E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68D40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3EC4A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AEEC7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58629B" w14:paraId="1025C20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F529F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FC814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9DA38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3BA4E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10.46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D55F3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56010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16976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60634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707D1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/>
            <w:vAlign w:val="center"/>
            <w:hideMark/>
          </w:tcPr>
          <w:p w14:paraId="0206C8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93987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F1E01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D22EE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1315</w:t>
            </w:r>
          </w:p>
        </w:tc>
      </w:tr>
      <w:tr w:rsidR="0058629B" w14:paraId="5A93350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39172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DE5E1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71617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586CE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FB7DB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B67AA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2F737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51094B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6CA3D3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3EF5A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07ADB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44037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EA928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1331</w:t>
            </w:r>
          </w:p>
        </w:tc>
      </w:tr>
      <w:tr w:rsidR="0058629B" w14:paraId="2B79613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C664B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B5FAE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0B48A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93451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72506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00" w:type="pct"/>
            <w:vMerge/>
            <w:vAlign w:val="center"/>
            <w:hideMark/>
          </w:tcPr>
          <w:p w14:paraId="42675B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22E86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17" w:type="pct"/>
            <w:vMerge/>
            <w:vAlign w:val="center"/>
            <w:hideMark/>
          </w:tcPr>
          <w:p w14:paraId="1DF495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B2A2E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C4A85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1FC5B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94C16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70525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58629B" w14:paraId="575F841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A92A7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73119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19C72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9E74E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9C327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ED530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3C48B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61E61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39" w:type="pct"/>
            <w:vMerge/>
            <w:vAlign w:val="center"/>
            <w:hideMark/>
          </w:tcPr>
          <w:p w14:paraId="1686AA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748A6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921C1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F0C15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D94FA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58629B" w14:paraId="75717D2A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65B80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F6E20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ED23F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2E13B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5C194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0" w:type="pct"/>
            <w:vMerge/>
            <w:vAlign w:val="center"/>
            <w:hideMark/>
          </w:tcPr>
          <w:p w14:paraId="5E5F54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A33C2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EC454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4CE828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15738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A0C27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F5708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8EDCA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1517</w:t>
            </w:r>
          </w:p>
        </w:tc>
      </w:tr>
      <w:tr w:rsidR="0058629B" w14:paraId="7780247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DDBBC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1EA46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638D54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FE265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B62EA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CBD80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1D071A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49722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25220F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6AFA0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ABBAC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4CC396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65EA2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58629B" w14:paraId="2BEB5D57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A0493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C90B4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656F4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0E0D8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CD035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3AA7A6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4C9D24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43A0F8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166FA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6930A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2180A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2F617F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A5EA4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58629B" w14:paraId="58D05B9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F68A2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C33D4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B59EC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3DD7F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3660A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CA1CF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6B152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17" w:type="pct"/>
            <w:vMerge/>
            <w:vAlign w:val="center"/>
            <w:hideMark/>
          </w:tcPr>
          <w:p w14:paraId="7BBF1E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DF2D3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7AF03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01E02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A4C1F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5556A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58629B" w14:paraId="20F3C77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C5779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2D026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64F0E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1E044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3A216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00" w:type="pct"/>
            <w:vMerge/>
            <w:vAlign w:val="center"/>
            <w:hideMark/>
          </w:tcPr>
          <w:p w14:paraId="3C3F6F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8B2E8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280A7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C98BF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AF4D7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/>
            <w:vAlign w:val="center"/>
            <w:hideMark/>
          </w:tcPr>
          <w:p w14:paraId="7DF72D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E94C2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BEBD2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626</w:t>
            </w:r>
          </w:p>
        </w:tc>
      </w:tr>
      <w:tr w:rsidR="0058629B" w14:paraId="3080333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338A2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EBF33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82709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C9975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64ACA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E519F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C56BF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6FA91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5AE25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4F140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39" w:type="pct"/>
            <w:vMerge/>
            <w:vAlign w:val="center"/>
            <w:hideMark/>
          </w:tcPr>
          <w:p w14:paraId="7635D5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A46D3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A34A3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650</w:t>
            </w:r>
          </w:p>
        </w:tc>
      </w:tr>
      <w:tr w:rsidR="0058629B" w14:paraId="44D8414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1390F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510E7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48D97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6E7C1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3FB3D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0881FA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7D7383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537A23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FBCBD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6C28B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05C23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69B764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BA505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58629B" w14:paraId="76101F89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74C07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AD9A4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A8DAC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82EC9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5F4F4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1144E0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64" w:type="pct"/>
            <w:vMerge/>
            <w:vAlign w:val="center"/>
            <w:hideMark/>
          </w:tcPr>
          <w:p w14:paraId="1A529B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E2EB5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0FF50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DCACD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84697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72EFB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07D68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747</w:t>
            </w:r>
          </w:p>
        </w:tc>
      </w:tr>
      <w:tr w:rsidR="0058629B" w14:paraId="419BB8D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396C6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A462C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11943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14A7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FFF8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82676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6AEE6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EDEF6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4AB01B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1105A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B7A49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D6426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61292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785</w:t>
            </w:r>
          </w:p>
        </w:tc>
      </w:tr>
      <w:tr w:rsidR="0058629B" w14:paraId="0E3E3FA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E0FA8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9B6F2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A7288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6DEA0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5BA88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01418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3DF909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5E2C4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7AA1C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40507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FF910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31024B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00B58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58629B" w14:paraId="00D511E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51D65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3CBC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C694F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F1DF3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B1415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00" w:type="pct"/>
            <w:vMerge/>
            <w:vAlign w:val="center"/>
            <w:hideMark/>
          </w:tcPr>
          <w:p w14:paraId="0C8D78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A476D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14A22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42270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83AAE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E3FD3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119B9B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99EEC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58629B" w14:paraId="76A5F68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91C2D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900A6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8FD6F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D9B8C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35B83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38DB9F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5C91E0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636E71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1EF9F6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66A4E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749A1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ECB75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E726C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58629B" w14:paraId="068A69A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7EF20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BCB87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A15AC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C75FB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550D2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89B19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2134F7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7FBB1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DC7C7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44E00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4F7439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8DA81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1AAF5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1381</w:t>
            </w:r>
          </w:p>
        </w:tc>
      </w:tr>
      <w:tr w:rsidR="0058629B" w14:paraId="56E3D457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702DD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4083C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AF60F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CB4F7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57D3D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09F7C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17BD0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65F7AD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69B7BD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8DC34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2DAB7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BAF8B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89067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1387</w:t>
            </w:r>
          </w:p>
        </w:tc>
      </w:tr>
      <w:tr w:rsidR="0058629B" w14:paraId="2B0C2D3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D55F3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568BD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E369E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059B1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BE88F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300" w:type="pct"/>
            <w:vMerge/>
            <w:vAlign w:val="center"/>
            <w:hideMark/>
          </w:tcPr>
          <w:p w14:paraId="03DF22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243DD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09991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E7651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C2DB3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03B5B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03162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1984E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1333</w:t>
            </w:r>
          </w:p>
        </w:tc>
      </w:tr>
      <w:tr w:rsidR="0058629B" w14:paraId="1D87414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D300E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7ADA9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C5049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F204A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4DFA7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32008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EEE72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C99CC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34E71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37094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10184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23A8C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B260B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1341</w:t>
            </w:r>
          </w:p>
        </w:tc>
      </w:tr>
      <w:tr w:rsidR="0058629B" w14:paraId="2122108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8DEE9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AAEB9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C0653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9BA46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A3EAD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00" w:type="pct"/>
            <w:vMerge/>
            <w:vAlign w:val="center"/>
            <w:hideMark/>
          </w:tcPr>
          <w:p w14:paraId="618117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05E0C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3241E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BC215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92" w:type="pct"/>
            <w:vMerge/>
            <w:vAlign w:val="center"/>
            <w:hideMark/>
          </w:tcPr>
          <w:p w14:paraId="1FC949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812E3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57A58D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5336E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1493</w:t>
            </w:r>
          </w:p>
        </w:tc>
      </w:tr>
      <w:tr w:rsidR="0058629B" w14:paraId="18170C9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2E07B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8F899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41AC7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26CB7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FC9C6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AD124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471E9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11BFE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A0C00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970A8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1EAE5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B8325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15154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1497</w:t>
            </w:r>
          </w:p>
        </w:tc>
      </w:tr>
      <w:tr w:rsidR="0058629B" w14:paraId="23F5869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74B4A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E6315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93" w:type="pct"/>
            <w:vMerge/>
            <w:vAlign w:val="center"/>
            <w:hideMark/>
          </w:tcPr>
          <w:p w14:paraId="2A351E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2DAA5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8FDF0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00" w:type="pct"/>
            <w:vMerge/>
            <w:vAlign w:val="center"/>
            <w:hideMark/>
          </w:tcPr>
          <w:p w14:paraId="310FA8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0CBCD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59148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19D75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92" w:type="pct"/>
            <w:vMerge/>
            <w:vAlign w:val="center"/>
            <w:hideMark/>
          </w:tcPr>
          <w:p w14:paraId="60A719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58064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9948C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2D943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1481</w:t>
            </w:r>
          </w:p>
        </w:tc>
      </w:tr>
      <w:tr w:rsidR="0058629B" w14:paraId="46EF32A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D399D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64B1D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AB74A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4BEA1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058AA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4813B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CD451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84777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8C958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F4725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77D84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55C07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699D7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1485</w:t>
            </w:r>
          </w:p>
        </w:tc>
      </w:tr>
      <w:tr w:rsidR="0058629B" w14:paraId="0D449B2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17844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DD8B1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93" w:type="pct"/>
            <w:vMerge/>
            <w:vAlign w:val="center"/>
            <w:hideMark/>
          </w:tcPr>
          <w:p w14:paraId="5D24D7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96720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45EF8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00" w:type="pct"/>
            <w:vMerge/>
            <w:vAlign w:val="center"/>
            <w:hideMark/>
          </w:tcPr>
          <w:p w14:paraId="3A5FEA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CBFF5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B340B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6A0B8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2" w:type="pct"/>
            <w:vMerge/>
            <w:vAlign w:val="center"/>
            <w:hideMark/>
          </w:tcPr>
          <w:p w14:paraId="6EC357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70A0A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74F77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E974B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1465</w:t>
            </w:r>
          </w:p>
        </w:tc>
      </w:tr>
      <w:tr w:rsidR="0058629B" w14:paraId="2BFD6F2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C019F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54D2A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C513E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3D01D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20069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4DD9B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4AF5B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66538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42839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63EAD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DA1C8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29CDF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72405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1469</w:t>
            </w:r>
          </w:p>
        </w:tc>
      </w:tr>
      <w:tr w:rsidR="0058629B" w14:paraId="2DBF7CE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49E84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06092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3E172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AF9FE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3B71D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0" w:type="pct"/>
            <w:vMerge/>
            <w:vAlign w:val="center"/>
            <w:hideMark/>
          </w:tcPr>
          <w:p w14:paraId="12F674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3CF2D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E07ED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124C9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" w:type="pct"/>
            <w:vMerge/>
            <w:vAlign w:val="center"/>
            <w:hideMark/>
          </w:tcPr>
          <w:p w14:paraId="5B4E32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1FA15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520A1C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8F583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1233,1269</w:t>
            </w:r>
          </w:p>
        </w:tc>
      </w:tr>
      <w:tr w:rsidR="0058629B" w14:paraId="19B63512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628A7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0A444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8D444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26313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DE292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82BDD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5EBA8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CA748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8854C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CCE38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E5FA4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62EE4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008B9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1237,1273</w:t>
            </w:r>
          </w:p>
        </w:tc>
      </w:tr>
      <w:tr w:rsidR="0058629B" w14:paraId="084DEA2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E1EAF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A3088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2E44F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BC534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777D4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00" w:type="pct"/>
            <w:vMerge/>
            <w:vAlign w:val="center"/>
            <w:hideMark/>
          </w:tcPr>
          <w:p w14:paraId="2B1EC8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6ED67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C9541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4FA83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99C4D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C5E22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525D50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0DC8E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58629B" w14:paraId="1E745DDE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01C19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10E2C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7DEDB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BA29D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88A2E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8336C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67DD3E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DA46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16C59C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60C39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E1374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B55F2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B4E85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58629B" w14:paraId="2C25864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141CA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40D89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16652A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22E4B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509CA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3A346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9DE8F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A3A4B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95CC5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/>
            <w:vAlign w:val="center"/>
            <w:hideMark/>
          </w:tcPr>
          <w:p w14:paraId="271657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F29A0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3" w:type="pct"/>
            <w:vMerge/>
            <w:vAlign w:val="center"/>
            <w:hideMark/>
          </w:tcPr>
          <w:p w14:paraId="1B0123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5B718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961</w:t>
            </w:r>
          </w:p>
        </w:tc>
      </w:tr>
      <w:tr w:rsidR="0058629B" w14:paraId="58C385D6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69E09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7DC38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678C5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23AFD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C2D50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00" w:type="pct"/>
            <w:vMerge/>
            <w:vAlign w:val="center"/>
            <w:hideMark/>
          </w:tcPr>
          <w:p w14:paraId="4169ED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7B7B4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D8B2C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F26EE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3A712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B6CF8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E7FAC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3199D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741,753</w:t>
            </w:r>
          </w:p>
        </w:tc>
      </w:tr>
      <w:tr w:rsidR="0058629B" w14:paraId="4D6B92E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FF24A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D161A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3FA66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84CD7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6F3B4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E5B71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529EF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4C9C7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4C0882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D703A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575AE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EB6A3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FB8BE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769</w:t>
            </w:r>
          </w:p>
        </w:tc>
      </w:tr>
      <w:tr w:rsidR="0058629B" w14:paraId="05C0BB2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2F0A7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558A6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4E785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0F8BF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1D4F9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0" w:type="pct"/>
            <w:vMerge/>
            <w:vAlign w:val="center"/>
            <w:hideMark/>
          </w:tcPr>
          <w:p w14:paraId="428451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9417D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10700C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58A05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B14A3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1D1A1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23E94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5C3DB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963</w:t>
            </w:r>
          </w:p>
        </w:tc>
      </w:tr>
      <w:tr w:rsidR="0058629B" w14:paraId="5987CE14" w14:textId="77777777" w:rsidTr="0058629B">
        <w:trPr>
          <w:trHeight w:val="280"/>
        </w:trPr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4DD827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8696D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F97B3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9BB27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BE430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00" w:type="pct"/>
            <w:vMerge/>
            <w:vAlign w:val="center"/>
            <w:hideMark/>
          </w:tcPr>
          <w:p w14:paraId="1C1355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CC90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62796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7D559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ED6D9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35048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4A0096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391C0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1441</w:t>
            </w:r>
          </w:p>
        </w:tc>
      </w:tr>
      <w:tr w:rsidR="0058629B" w14:paraId="2BEF8661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9F9B5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BBF44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3C5C8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5A3A1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16B00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10227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AB8DF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167FD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D7F90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1D3F3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B24AF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96BF8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E28BD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1449</w:t>
            </w:r>
          </w:p>
        </w:tc>
      </w:tr>
      <w:tr w:rsidR="0058629B" w14:paraId="3D13058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F02EE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E9438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93" w:type="pct"/>
            <w:vMerge/>
            <w:vAlign w:val="center"/>
            <w:hideMark/>
          </w:tcPr>
          <w:p w14:paraId="27581B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A2154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BB4AB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00" w:type="pct"/>
            <w:vMerge/>
            <w:vAlign w:val="center"/>
            <w:hideMark/>
          </w:tcPr>
          <w:p w14:paraId="0D2E47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3708C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FD304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D6EC8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E067A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98BD7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4D7B1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1C63C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1440</w:t>
            </w:r>
          </w:p>
        </w:tc>
      </w:tr>
      <w:tr w:rsidR="0058629B" w14:paraId="5006BA2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DC8D5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CADC3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12FDF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4AC91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B45A9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A8508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C9909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5FF5C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209CBD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81323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152F8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7236A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4C5B6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1448</w:t>
            </w:r>
          </w:p>
        </w:tc>
      </w:tr>
      <w:tr w:rsidR="0058629B" w14:paraId="50E8186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D2106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6FB63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513FA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A8E7D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76E16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00" w:type="pct"/>
            <w:vMerge/>
            <w:vAlign w:val="center"/>
            <w:hideMark/>
          </w:tcPr>
          <w:p w14:paraId="655413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5739C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F58E5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05CD3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428D6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DB59E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1B9195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B1FE0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654</w:t>
            </w:r>
          </w:p>
        </w:tc>
      </w:tr>
      <w:tr w:rsidR="0058629B" w14:paraId="773CE24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2FD23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447B7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E594B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2BDDE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90DA5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B81A1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7165F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6063C2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6E1F32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DEE41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841FB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66848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9AB2F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662</w:t>
            </w:r>
          </w:p>
        </w:tc>
      </w:tr>
      <w:tr w:rsidR="0058629B" w14:paraId="52E7DA86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5C29C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60770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67E03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B672E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06ABA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97C89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29B02B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68C58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13371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D9A82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/>
            <w:vAlign w:val="center"/>
            <w:hideMark/>
          </w:tcPr>
          <w:p w14:paraId="4B97F7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01099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7D3C9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58629B" w14:paraId="533DCACA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3B718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22B2E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D98C6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8FD4F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8EED3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D3BFC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14FB4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19C295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58F8B2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7E311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D1275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83245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B90F6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58629B" w14:paraId="0C22CB7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49979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EDA06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D3AE6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7B455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C2EED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00" w:type="pct"/>
            <w:vMerge/>
            <w:vAlign w:val="center"/>
            <w:hideMark/>
          </w:tcPr>
          <w:p w14:paraId="4F5DCA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C2767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6EA977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66A91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16BCD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FA7CF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3D18F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96A3F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58629B" w14:paraId="67BF60A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DE3D3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83B24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FFDC2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515C0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E7585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D9E6D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1DB69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97198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5EF20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1BB93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41BF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F8207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A55C6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58629B" w14:paraId="6550811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3ECB0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A364E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07EB8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88A67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0A5BA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31033C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44323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EB04C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C83E5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AF641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44C92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8A934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E5DF3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1439</w:t>
            </w:r>
          </w:p>
        </w:tc>
      </w:tr>
      <w:tr w:rsidR="0058629B" w14:paraId="21F3EF6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C74A5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210F7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FEB88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9E386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8AD0E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20EA7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7395C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E8F66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E5872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92" w:type="pct"/>
            <w:vMerge/>
            <w:vAlign w:val="center"/>
            <w:hideMark/>
          </w:tcPr>
          <w:p w14:paraId="421FE6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CCF67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1BB906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44C66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1446</w:t>
            </w:r>
          </w:p>
        </w:tc>
      </w:tr>
      <w:tr w:rsidR="0058629B" w14:paraId="5D1753F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633B4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88E75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C4018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2038E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D8BB4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1393EB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CAFBD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D0E94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37670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1C78A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F1C88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3" w:type="pct"/>
            <w:vMerge/>
            <w:vAlign w:val="center"/>
            <w:hideMark/>
          </w:tcPr>
          <w:p w14:paraId="34A92D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93EE6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58629B" w14:paraId="14583DE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2FE46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FF33A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11263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9722A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BDEFD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4A8BF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8D112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7CCF0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C31D2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E701C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DFF25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05F45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20491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58629B" w14:paraId="6DD1CBB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84BA7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97417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5C44A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676B2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2B087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93D14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4750A9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C917E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49C4D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B56E1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F0576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F93D2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50221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1064,1065</w:t>
            </w:r>
          </w:p>
        </w:tc>
      </w:tr>
      <w:tr w:rsidR="0058629B" w14:paraId="6275F00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48254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6F829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96392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C011B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18F8C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B0CC2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38F23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5521F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39" w:type="pct"/>
            <w:vMerge/>
            <w:vAlign w:val="center"/>
            <w:hideMark/>
          </w:tcPr>
          <w:p w14:paraId="4A7FD9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5B783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C35BD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4ACFF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BD2D6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1020,1022,1032,1034,1044,1046</w:t>
            </w:r>
          </w:p>
        </w:tc>
      </w:tr>
      <w:tr w:rsidR="0058629B" w14:paraId="348CEAF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186BC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8F760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54517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6A47C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F564C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CBDCE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48A42E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D891F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07B97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07FD9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53D844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AD8D3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B4301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58629B" w14:paraId="5601D62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D1E5D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0EA16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F7726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91688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084BC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F4D65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74D70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0EB3C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1B7386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A0ACD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B7FED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5BCFC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E3A19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58629B" w14:paraId="0285A60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F8107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40EA2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93" w:type="pct"/>
            <w:vMerge/>
            <w:vAlign w:val="center"/>
            <w:hideMark/>
          </w:tcPr>
          <w:p w14:paraId="307EC6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A9B91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D1DA5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00" w:type="pct"/>
            <w:vMerge/>
            <w:vAlign w:val="center"/>
            <w:hideMark/>
          </w:tcPr>
          <w:p w14:paraId="455C0E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79901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3D309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22779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92" w:type="pct"/>
            <w:vMerge/>
            <w:vAlign w:val="center"/>
            <w:hideMark/>
          </w:tcPr>
          <w:p w14:paraId="0F6873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51B39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08C9E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DB84D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58629B" w14:paraId="688AD4B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C3FEE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BAAC4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1342D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9BC31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3BB66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75296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65697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30B75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996A0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2986F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D06A7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3640F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0C1DE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58629B" w14:paraId="08FDC03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11086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1FCBC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7C8BE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B34E6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772AC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5581B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01F35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85815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62AD3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/>
            <w:vAlign w:val="center"/>
            <w:hideMark/>
          </w:tcPr>
          <w:p w14:paraId="73F463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19267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8A3F8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58EF9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1306</w:t>
            </w:r>
          </w:p>
        </w:tc>
      </w:tr>
      <w:tr w:rsidR="0058629B" w14:paraId="495D3F42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9C379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B2107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D2584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34904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32C57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72CB7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998F9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CB807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1B1611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89ED1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FD824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2100A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C5D7B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1330</w:t>
            </w:r>
          </w:p>
        </w:tc>
      </w:tr>
      <w:tr w:rsidR="0058629B" w14:paraId="1E1892F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950AA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6A633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1010F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0CEC1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6E75F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0" w:type="pct"/>
            <w:vMerge/>
            <w:vAlign w:val="center"/>
            <w:hideMark/>
          </w:tcPr>
          <w:p w14:paraId="1549C6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A51A0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388453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478C25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69A2F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42024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01F2D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714A5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1516</w:t>
            </w:r>
          </w:p>
        </w:tc>
      </w:tr>
      <w:tr w:rsidR="0058629B" w14:paraId="0868F0C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FCBC2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6E664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FA425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73E01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0BDF9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31E30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482A88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2B848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2AEED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BD2CA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0A463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D8F65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12BCD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58629B" w14:paraId="3182885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CE91B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5DC0D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5FEEC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FC0CD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2A86C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0252FE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5044E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514F6D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F3A20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40E04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8D0A6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79264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628AD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1545</w:t>
            </w:r>
          </w:p>
        </w:tc>
      </w:tr>
      <w:tr w:rsidR="0058629B" w14:paraId="016260B6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7B423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4BC25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0EB43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C8E63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D81D6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90647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0FC32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562CFB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6B3B6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77175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6BE78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42E14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6C57D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58629B" w14:paraId="1072367E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624C7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C07AD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D86F9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E0C86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1A0A5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AEBF9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9C79A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17" w:type="pct"/>
            <w:vMerge/>
            <w:vAlign w:val="center"/>
            <w:hideMark/>
          </w:tcPr>
          <w:p w14:paraId="697821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09A5F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D49AE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EBA5E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ED275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AF913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468</w:t>
            </w:r>
          </w:p>
        </w:tc>
      </w:tr>
      <w:tr w:rsidR="0058629B" w14:paraId="5859DF7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8A14C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EEF65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106F3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2C8EE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1845D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0" w:type="pct"/>
            <w:vMerge/>
            <w:vAlign w:val="center"/>
            <w:hideMark/>
          </w:tcPr>
          <w:p w14:paraId="6DF3E9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14F3C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7CB8B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6A57E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6023E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/>
            <w:vAlign w:val="center"/>
            <w:hideMark/>
          </w:tcPr>
          <w:p w14:paraId="5F304B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AC9EE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FD0CD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622</w:t>
            </w:r>
          </w:p>
        </w:tc>
      </w:tr>
      <w:tr w:rsidR="0058629B" w14:paraId="0C9A8B5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ADE19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58B75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21E51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02589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B19C0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60870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CBF31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DE5B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2012DB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E6A80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39" w:type="pct"/>
            <w:vMerge/>
            <w:vAlign w:val="center"/>
            <w:hideMark/>
          </w:tcPr>
          <w:p w14:paraId="26C235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3999B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6F268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646</w:t>
            </w:r>
          </w:p>
        </w:tc>
      </w:tr>
      <w:tr w:rsidR="0058629B" w14:paraId="289D3C7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FE003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FF944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8CCC2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255E7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49851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28E34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46F81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4D0C6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867F8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7AC5F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ADF96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53" w:type="pct"/>
            <w:vMerge/>
            <w:vAlign w:val="center"/>
            <w:hideMark/>
          </w:tcPr>
          <w:p w14:paraId="2EA5B1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59D8F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1548</w:t>
            </w:r>
          </w:p>
        </w:tc>
      </w:tr>
      <w:tr w:rsidR="0058629B" w14:paraId="5ED1B1F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3261E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87518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1F43D9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8F0ED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DDF64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1E16E8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FDBFE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/>
            <w:vAlign w:val="center"/>
            <w:hideMark/>
          </w:tcPr>
          <w:p w14:paraId="65B91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83ED1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6CEC8A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99430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551A8F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710E9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253</w:t>
            </w:r>
          </w:p>
        </w:tc>
      </w:tr>
      <w:tr w:rsidR="0058629B" w14:paraId="55DE641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DA435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F961C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CCBB1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D6CC8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148C1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F2364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64" w:type="pct"/>
            <w:vMerge/>
            <w:vAlign w:val="center"/>
            <w:hideMark/>
          </w:tcPr>
          <w:p w14:paraId="3BDCB6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D4D43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81D18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F41D3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B6239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25483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F57C9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746,758</w:t>
            </w:r>
          </w:p>
        </w:tc>
      </w:tr>
      <w:tr w:rsidR="0058629B" w14:paraId="2C054D6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FB217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E2EFC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B94B4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2CE69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3BA7F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4C1D7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B6CDC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A549B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AD8BF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8249E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FE04D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B06C3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D986F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784</w:t>
            </w:r>
          </w:p>
        </w:tc>
      </w:tr>
      <w:tr w:rsidR="0058629B" w14:paraId="319937A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27865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FE938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1222B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6DE6C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DE43C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17F9F3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6B1179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87BF3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63AC5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7A789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14749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56E773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8514A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58629B" w14:paraId="2BFB7C8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DF834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5F9FC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25AA3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A51D0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FBB12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00" w:type="pct"/>
            <w:vMerge/>
            <w:vAlign w:val="center"/>
            <w:hideMark/>
          </w:tcPr>
          <w:p w14:paraId="16B74D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118BF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D6BA0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500F4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0ADEE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B9493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2DE480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23164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58629B" w14:paraId="2923BAC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9E3FE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AA2E5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63E8E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8E2CD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0016B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18A19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5A12C7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1D7BC7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3090F4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3FBE3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16158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E9576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701BF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58629B" w14:paraId="30262EB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AC01C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70804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99D14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A2BE1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080C7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77E45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423BA3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50E54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1D488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1728F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4307E0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029FB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5ABF0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1380</w:t>
            </w:r>
          </w:p>
        </w:tc>
      </w:tr>
      <w:tr w:rsidR="0058629B" w14:paraId="2EF770D3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3DB21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8A347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AEEC6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551ED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3236A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0A7A9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B1B59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332E4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284C5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A9A30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85681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49B3D8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37949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1386</w:t>
            </w:r>
          </w:p>
        </w:tc>
      </w:tr>
      <w:tr w:rsidR="0058629B" w14:paraId="7534608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5B00F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E4E26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72D36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C89D2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E5712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300" w:type="pct"/>
            <w:vMerge/>
            <w:vAlign w:val="center"/>
            <w:hideMark/>
          </w:tcPr>
          <w:p w14:paraId="6D66AE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75388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AB80F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022E55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685B4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278CA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F0E81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A78BE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1308</w:t>
            </w:r>
          </w:p>
        </w:tc>
      </w:tr>
      <w:tr w:rsidR="0058629B" w14:paraId="44A48301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568D5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1DF8F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89548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1F95E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6AA6D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3255E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BB7FC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C55D0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31FA0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F6574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243B0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49D2D5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85C36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1332</w:t>
            </w:r>
          </w:p>
        </w:tc>
      </w:tr>
      <w:tr w:rsidR="0058629B" w14:paraId="5C6C2E0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6428C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2118A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25EF18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08F72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A1E3A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00" w:type="pct"/>
            <w:vMerge/>
            <w:vAlign w:val="center"/>
            <w:hideMark/>
          </w:tcPr>
          <w:p w14:paraId="74BD87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613F5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66AE98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532B86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7C8D8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F2E3A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2B8225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ADA1B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1526</w:t>
            </w:r>
          </w:p>
        </w:tc>
      </w:tr>
      <w:tr w:rsidR="0058629B" w14:paraId="35E6439F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D2D96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8FC70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78345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212D5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793A4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0" w:type="pct"/>
            <w:vMerge/>
            <w:vAlign w:val="center"/>
            <w:hideMark/>
          </w:tcPr>
          <w:p w14:paraId="560E0E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44FB2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078E1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87D88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92" w:type="pct"/>
            <w:vMerge/>
            <w:vAlign w:val="center"/>
            <w:hideMark/>
          </w:tcPr>
          <w:p w14:paraId="72E36B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9A508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6B3F6C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B20D7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1492</w:t>
            </w:r>
          </w:p>
        </w:tc>
      </w:tr>
      <w:tr w:rsidR="0058629B" w14:paraId="17E244B9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DBCEC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3B784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2512F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F9DE0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6AB15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C6096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07168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9C785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6530B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AEB71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57AA2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CACF2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1EFCE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1496</w:t>
            </w:r>
          </w:p>
        </w:tc>
      </w:tr>
      <w:tr w:rsidR="0058629B" w14:paraId="23D63F6D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E7332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4770B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93" w:type="pct"/>
            <w:vMerge/>
            <w:vAlign w:val="center"/>
            <w:hideMark/>
          </w:tcPr>
          <w:p w14:paraId="660856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8EF08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525AC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0" w:type="pct"/>
            <w:vMerge/>
            <w:vAlign w:val="center"/>
            <w:hideMark/>
          </w:tcPr>
          <w:p w14:paraId="015B80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E518F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9E8AE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E680C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92" w:type="pct"/>
            <w:vMerge/>
            <w:vAlign w:val="center"/>
            <w:hideMark/>
          </w:tcPr>
          <w:p w14:paraId="38BA52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EF323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09DC2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F31C8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1484</w:t>
            </w:r>
          </w:p>
        </w:tc>
      </w:tr>
      <w:tr w:rsidR="0058629B" w14:paraId="10E0829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D4BF1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58F7C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CA29C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5504F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5148F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0C86C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3F3A9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45C107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957CE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89712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6A6D5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94AA7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FF5B9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1480</w:t>
            </w:r>
          </w:p>
        </w:tc>
      </w:tr>
      <w:tr w:rsidR="0058629B" w14:paraId="17691B8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FFF31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C218A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DCFC8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74265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934B5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00" w:type="pct"/>
            <w:vMerge/>
            <w:vAlign w:val="center"/>
            <w:hideMark/>
          </w:tcPr>
          <w:p w14:paraId="7623E5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A314F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0C061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F6B92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2" w:type="pct"/>
            <w:vMerge/>
            <w:vAlign w:val="center"/>
            <w:hideMark/>
          </w:tcPr>
          <w:p w14:paraId="3CEB92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46E4B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64139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F464F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58629B" w14:paraId="6AC2029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6517C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F2FB8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4C993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43278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F4043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F6D5C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18875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B0D62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39" w:type="pct"/>
            <w:vMerge/>
            <w:vAlign w:val="center"/>
            <w:hideMark/>
          </w:tcPr>
          <w:p w14:paraId="6B8071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98558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BAE6A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D36B4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6A4C9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58629B" w14:paraId="4583718C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FE93E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20BEB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E53B8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CC788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DCFA4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0" w:type="pct"/>
            <w:vMerge/>
            <w:vAlign w:val="center"/>
            <w:hideMark/>
          </w:tcPr>
          <w:p w14:paraId="21D864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58D92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326FF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2A29F0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607A1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DBCE2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2237F0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703BD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1528</w:t>
            </w:r>
          </w:p>
        </w:tc>
      </w:tr>
      <w:tr w:rsidR="0058629B" w14:paraId="089953D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EA7D1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71D7D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16991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9EDD0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35CDF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0" w:type="pct"/>
            <w:vMerge/>
            <w:vAlign w:val="center"/>
            <w:hideMark/>
          </w:tcPr>
          <w:p w14:paraId="0CE8E8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E1941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9E870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53429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2" w:type="pct"/>
            <w:vMerge/>
            <w:vAlign w:val="center"/>
            <w:hideMark/>
          </w:tcPr>
          <w:p w14:paraId="2D3721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716EF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05FBAE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36F86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1464</w:t>
            </w:r>
          </w:p>
        </w:tc>
      </w:tr>
      <w:tr w:rsidR="0058629B" w14:paraId="3C63A60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D3191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1B82D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1C3EE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4A7F4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A543A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C5690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FF947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92BFB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76CEC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8B5C0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F975E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CFE9E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F17BA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1468</w:t>
            </w:r>
          </w:p>
        </w:tc>
      </w:tr>
      <w:tr w:rsidR="0058629B" w14:paraId="30DDA36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5E410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9585D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DF981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7F53B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5F9DB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00" w:type="pct"/>
            <w:vMerge/>
            <w:vAlign w:val="center"/>
            <w:hideMark/>
          </w:tcPr>
          <w:p w14:paraId="5D5730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4E26C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D580B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5AC29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8C93C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B1C3D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4560FF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53442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1527</w:t>
            </w:r>
          </w:p>
        </w:tc>
      </w:tr>
      <w:tr w:rsidR="0058629B" w14:paraId="341C2CC5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1D29B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7AB46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493" w:type="pct"/>
            <w:vMerge/>
            <w:vAlign w:val="center"/>
            <w:hideMark/>
          </w:tcPr>
          <w:p w14:paraId="10B55E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8FDF7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1FD7B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0" w:type="pct"/>
            <w:vMerge/>
            <w:vAlign w:val="center"/>
            <w:hideMark/>
          </w:tcPr>
          <w:p w14:paraId="547CD1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38BE7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9324A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5967A7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92" w:type="pct"/>
            <w:vMerge/>
            <w:vAlign w:val="center"/>
            <w:hideMark/>
          </w:tcPr>
          <w:p w14:paraId="78A27A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C51CC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911E5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E8E4C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1529</w:t>
            </w:r>
          </w:p>
        </w:tc>
      </w:tr>
      <w:tr w:rsidR="0058629B" w14:paraId="74B9ABE4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7EE50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C8649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6CC0D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D3F46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F7595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CEBC0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B40BE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4DC9DC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5417AB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2" w:type="pct"/>
            <w:vMerge/>
            <w:vAlign w:val="center"/>
            <w:hideMark/>
          </w:tcPr>
          <w:p w14:paraId="2B15BE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C3A9C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F91DB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9AFB4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1536</w:t>
            </w:r>
          </w:p>
        </w:tc>
      </w:tr>
      <w:tr w:rsidR="0058629B" w14:paraId="47FD7627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20439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71DA3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493" w:type="pct"/>
            <w:vMerge/>
            <w:vAlign w:val="center"/>
            <w:hideMark/>
          </w:tcPr>
          <w:p w14:paraId="570EEB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25C84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25CAB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3.85</w:t>
            </w:r>
          </w:p>
        </w:tc>
        <w:tc>
          <w:tcPr>
            <w:tcW w:w="300" w:type="pct"/>
            <w:vMerge/>
            <w:vAlign w:val="center"/>
            <w:hideMark/>
          </w:tcPr>
          <w:p w14:paraId="181C4A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06F66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CC3F0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23E90B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92" w:type="pct"/>
            <w:vMerge/>
            <w:vAlign w:val="center"/>
            <w:hideMark/>
          </w:tcPr>
          <w:p w14:paraId="3E7D81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FCF02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3A7DD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9E597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1539</w:t>
            </w:r>
          </w:p>
        </w:tc>
      </w:tr>
      <w:tr w:rsidR="0058629B" w14:paraId="381078B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1AA98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8A83F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9A3D6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D5902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AC3BF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28447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07AF89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449EF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38474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" w:type="pct"/>
            <w:vMerge/>
            <w:vAlign w:val="center"/>
            <w:hideMark/>
          </w:tcPr>
          <w:p w14:paraId="1B8317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F248B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0802CE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EB886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1232,1268</w:t>
            </w:r>
          </w:p>
        </w:tc>
      </w:tr>
      <w:tr w:rsidR="0058629B" w14:paraId="51580FAA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AF3FC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D228D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1A419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F79B4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AFD25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C8229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88E4A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5D76F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4D155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DCD2A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2E302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9DC33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FAF40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1236,1272</w:t>
            </w:r>
          </w:p>
        </w:tc>
      </w:tr>
      <w:tr w:rsidR="0058629B" w14:paraId="1D141B1B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A5DBB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8E0E1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62626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0A8B5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34A49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00" w:type="pct"/>
            <w:vMerge/>
            <w:vAlign w:val="center"/>
            <w:hideMark/>
          </w:tcPr>
          <w:p w14:paraId="53E52F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A6DE5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50C6C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48B3E3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839ED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148F6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0734BF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D980C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58629B" w14:paraId="1E98E318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760AB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29AA6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1DFA6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C0D99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0CE42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33D8B2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1B3C79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A0C36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418BF5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15CAF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BBC66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5BF6D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BE07F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58629B" w14:paraId="459F62E0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A4CDF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227B5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687C13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B1088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446CA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6AC02D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98B52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20E45D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3DD56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292" w:type="pct"/>
            <w:vMerge/>
            <w:vAlign w:val="center"/>
            <w:hideMark/>
          </w:tcPr>
          <w:p w14:paraId="0D5217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214F7F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1E0D1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8D31A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1542</w:t>
            </w:r>
          </w:p>
        </w:tc>
      </w:tr>
      <w:tr w:rsidR="0058629B" w14:paraId="01FFED09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EA0FC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112CF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99C56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DA387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5854F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64D2A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195CE9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C7599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68CD0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/>
            <w:vAlign w:val="center"/>
            <w:hideMark/>
          </w:tcPr>
          <w:p w14:paraId="4325DF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F060B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5FC37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7DA05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960</w:t>
            </w:r>
          </w:p>
        </w:tc>
      </w:tr>
      <w:tr w:rsidR="0058629B" w14:paraId="127E3897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2351F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B0FEC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CED32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2BA98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B75A7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00" w:type="pct"/>
            <w:vMerge/>
            <w:vAlign w:val="center"/>
            <w:hideMark/>
          </w:tcPr>
          <w:p w14:paraId="7BA970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E5038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6A0E1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50625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7D73C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7366D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E0745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7F08D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740,752</w:t>
            </w:r>
          </w:p>
        </w:tc>
      </w:tr>
      <w:tr w:rsidR="0058629B" w14:paraId="3B63AA66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F4DB7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37CB7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29F00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8E8BE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3EF06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3EB14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C6C83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9EE2A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0D3EC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D1F8F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ED46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6309A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1B582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768</w:t>
            </w:r>
          </w:p>
        </w:tc>
      </w:tr>
      <w:tr w:rsidR="0058629B" w14:paraId="260B6469" w14:textId="77777777" w:rsidTr="0058629B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98CEC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2E60E9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6E75A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485F0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177A2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00" w:type="pct"/>
            <w:vMerge/>
            <w:vAlign w:val="center"/>
            <w:hideMark/>
          </w:tcPr>
          <w:p w14:paraId="05ADD7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93831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7BCC65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B4BCB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5D93B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9D033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35D23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72A1F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962</w:t>
            </w:r>
          </w:p>
        </w:tc>
      </w:tr>
    </w:tbl>
    <w:p w14:paraId="3086FC98" w14:textId="76715563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79F2B79F" w14:textId="2265A566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68C662DB" w14:textId="5DEA20A1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1C9ABDAE" w14:textId="4BC89344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EAA8EED" w14:textId="6B32F2D5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3F3D0E04" w14:textId="20711E77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38FC61A6" w14:textId="0E8FD723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433A7486" w14:textId="4243AACD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F306C9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FC1B2FF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4FC9C9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A0FBF98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935FE49" w14:textId="3C1EE065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7.1.3.2.2 - 2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391F76F8" wp14:editId="1EEB18B0">
            <wp:extent cx="8490585" cy="5362575"/>
            <wp:effectExtent l="0" t="0" r="5715" b="9525"/>
            <wp:docPr id="204783113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5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92F15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3FF61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1153038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7.1.3.2.2 - 2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58629B" w14:paraId="277F4DD5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64E7B1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2a, non-coherent</w:t>
            </w:r>
          </w:p>
        </w:tc>
      </w:tr>
      <w:tr w:rsidR="0058629B" w14:paraId="10D9423A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59D9BA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42923FFD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79CE641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7DE2A8F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  <w:hideMark/>
          </w:tcPr>
          <w:p w14:paraId="7B78C0B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6285A36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3BDAF43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59D8ED7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721A497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758046C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5527E1C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760DBD5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0825FDA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34811FD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58AEBCE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4A074DF2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7FADA4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9548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11B0E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60DE7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8064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E9796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74E4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76321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FB26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E0BDC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1772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685A6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3E88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659</w:t>
            </w:r>
          </w:p>
        </w:tc>
      </w:tr>
      <w:tr w:rsidR="0058629B" w14:paraId="4B4524D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4626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4520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9F798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A97E0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86E3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4D229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D9C31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2C368D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3E8EC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9C967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EA787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BFC14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B282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667</w:t>
            </w:r>
          </w:p>
        </w:tc>
      </w:tr>
      <w:tr w:rsidR="0058629B" w14:paraId="4D31BA3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A248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AB9E5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89D0F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C6501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F14A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8C075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7753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4ED838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07AD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9A7F8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0731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3B0ECB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AAB6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58629B" w14:paraId="7FA9C6D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C1C1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F2346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  <w:hideMark/>
          </w:tcPr>
          <w:p w14:paraId="774ECE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51FC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4B9B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  <w:hideMark/>
          </w:tcPr>
          <w:p w14:paraId="508C34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DD1C2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30DA3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554C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6C6E43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D18F4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5D6C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0E82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58629B" w14:paraId="5958A09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F3F3F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86EB1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  <w:hideMark/>
          </w:tcPr>
          <w:p w14:paraId="39993F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26AF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27A7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365974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0E7FF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F33ED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34F1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825C8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C7ABD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BBA38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23FA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58629B" w14:paraId="2676741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15F4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D52F5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32985F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A95F4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C5EB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  <w:hideMark/>
          </w:tcPr>
          <w:p w14:paraId="14E640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49BC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DDB2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2185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241D3B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8492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8E9E0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55B7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58629B" w14:paraId="7415FD2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50C3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77CF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015B96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1966F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2FBC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096685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D1445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DCB20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4AFE6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6B179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31E82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7D4C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DDAB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58629B" w14:paraId="0C122B2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9E3E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E1D2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955A4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584B8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FA074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9A770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78C00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4106C5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C67A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4862F5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75FCB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2181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7993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1355</w:t>
            </w:r>
          </w:p>
        </w:tc>
      </w:tr>
      <w:tr w:rsidR="0058629B" w14:paraId="719CF51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0E66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7F86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E4F58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4F24A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2DB2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A1B6E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957FD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FAF4D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33D06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7354F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32833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4C58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EE8C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1363</w:t>
            </w:r>
          </w:p>
        </w:tc>
      </w:tr>
      <w:tr w:rsidR="0058629B" w14:paraId="10DDFBC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73FC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9A5B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DA45F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5FC70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7D51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/>
            <w:vAlign w:val="center"/>
            <w:hideMark/>
          </w:tcPr>
          <w:p w14:paraId="62BDFB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D5E5D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18374E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D116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C4B22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981A2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D3784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E4AD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58629B" w14:paraId="64278DB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F10B8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77F5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809F3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D014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9B9D9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9DA01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6846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4A68DF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3440F7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B514E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466C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DCD5F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D262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58629B" w14:paraId="1C22D7D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740E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6D80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62E59A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5BD8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7F31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22" w:type="pct"/>
            <w:vMerge/>
            <w:vAlign w:val="center"/>
            <w:hideMark/>
          </w:tcPr>
          <w:p w14:paraId="15886E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DF67F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4908B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1851D1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5D1D6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2881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F09E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EDFD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1521</w:t>
            </w:r>
          </w:p>
        </w:tc>
      </w:tr>
      <w:tr w:rsidR="0058629B" w14:paraId="6B2A655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C014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D5A2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CC265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8BA2E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88D4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14365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19700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78EFC3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2CD6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02BF3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362E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A136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C484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58629B" w14:paraId="4B39044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7F48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FBEC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8A018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0D78E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766B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20EAE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859D8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9DED9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3805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14489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60C9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2859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F348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627</w:t>
            </w:r>
          </w:p>
        </w:tc>
      </w:tr>
      <w:tr w:rsidR="0058629B" w14:paraId="782F593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566A8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E5969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74324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D3F2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0B7E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6F953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0CB9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1462A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BC8AE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CC868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1F6883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780B3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8263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651</w:t>
            </w:r>
          </w:p>
        </w:tc>
      </w:tr>
      <w:tr w:rsidR="0058629B" w14:paraId="3E0C51A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7EBD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82AFB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3FB52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B95AE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65CF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4E5EE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3FB31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69CC6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77258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8C14A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59C6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410EE0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D3AF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58629B" w14:paraId="5049671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A5F3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71A7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94058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4860F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0C83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92555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48558E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54A2E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9D98F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A5742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0A905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F3BAD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8304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809</w:t>
            </w:r>
          </w:p>
        </w:tc>
      </w:tr>
      <w:tr w:rsidR="0058629B" w14:paraId="08401E4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0420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716E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29AF6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E9B9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6C35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45442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9696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F164B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56262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A5F02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FECB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BFC2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93C0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795</w:t>
            </w:r>
          </w:p>
        </w:tc>
      </w:tr>
      <w:tr w:rsidR="0058629B" w14:paraId="33EB962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ED5FF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2A77D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E7647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AD4D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88D2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D0A6D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041913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118D8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4578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13144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2858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C657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2A75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58629B" w14:paraId="4903192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ED50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2F9C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39D63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80D07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ED45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322" w:type="pct"/>
            <w:vMerge/>
            <w:vAlign w:val="center"/>
            <w:hideMark/>
          </w:tcPr>
          <w:p w14:paraId="479E99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65A9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92D58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B68E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59695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CE039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1975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AE7D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1357</w:t>
            </w:r>
          </w:p>
        </w:tc>
      </w:tr>
      <w:tr w:rsidR="0058629B" w14:paraId="4BA9AE6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E9CA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06E9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E3F48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CDD4C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D11C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15037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7581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00742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198F3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3C26C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4C309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5E4F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1646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1365</w:t>
            </w:r>
          </w:p>
        </w:tc>
      </w:tr>
      <w:tr w:rsidR="0058629B" w14:paraId="099DA59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958E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F8884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34F8D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E0365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6935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  <w:hideMark/>
          </w:tcPr>
          <w:p w14:paraId="363056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7044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290D39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61F9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789D10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C9DBD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739E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8998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1503</w:t>
            </w:r>
          </w:p>
        </w:tc>
      </w:tr>
      <w:tr w:rsidR="0058629B" w14:paraId="74D4F8E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E590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E0B7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/>
            <w:vAlign w:val="center"/>
            <w:hideMark/>
          </w:tcPr>
          <w:p w14:paraId="5BFACF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0044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4ED1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1BD5B5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ADFF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E3F11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4A205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46B723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AE27D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F367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CF4D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1477</w:t>
            </w:r>
          </w:p>
        </w:tc>
      </w:tr>
      <w:tr w:rsidR="0058629B" w14:paraId="20E518F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5EB5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6A9C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1EFCD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7A1BF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3D8F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/>
            <w:vAlign w:val="center"/>
            <w:hideMark/>
          </w:tcPr>
          <w:p w14:paraId="0BB662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DBD2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235D2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5E81D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4C11C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4F744E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0250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CC6F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789,801</w:t>
            </w:r>
          </w:p>
        </w:tc>
      </w:tr>
      <w:tr w:rsidR="0058629B" w14:paraId="2D8ADD3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FA87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3C85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1CD1A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46BAD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F35F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0B208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0BD7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65B72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3662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A7B69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B9CEC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E3112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9E93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793</w:t>
            </w:r>
          </w:p>
        </w:tc>
      </w:tr>
      <w:tr w:rsidR="0058629B" w14:paraId="254340B3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43567E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8323D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A6DBB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EBB33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C075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/>
            <w:vAlign w:val="center"/>
            <w:hideMark/>
          </w:tcPr>
          <w:p w14:paraId="78600B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79868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CFE27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4CF6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C9947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579E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/>
            <w:vAlign w:val="center"/>
            <w:hideMark/>
          </w:tcPr>
          <w:p w14:paraId="1F6AB7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041F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1445</w:t>
            </w:r>
          </w:p>
        </w:tc>
      </w:tr>
      <w:tr w:rsidR="0058629B" w14:paraId="0EBBBFD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15EA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C277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  <w:hideMark/>
          </w:tcPr>
          <w:p w14:paraId="56601F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9AB4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08E1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  <w:hideMark/>
          </w:tcPr>
          <w:p w14:paraId="11B79A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C1C4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3911F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70D5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0BC3F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0DC4E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C2A8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CEA5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1444</w:t>
            </w:r>
          </w:p>
        </w:tc>
      </w:tr>
      <w:tr w:rsidR="0058629B" w14:paraId="55A97AF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BA8D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CBB9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09447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9879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7685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6CFE1F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1A02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CCDD5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748C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53FE1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EB01A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50115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98E5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655</w:t>
            </w:r>
          </w:p>
        </w:tc>
      </w:tr>
      <w:tr w:rsidR="0058629B" w14:paraId="1B9FA9A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DF9E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E325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71EC3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4F16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30E0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124D9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DA773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6BFA93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6E7AC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0D5F6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4D23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95B54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B2DB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663</w:t>
            </w:r>
          </w:p>
        </w:tc>
      </w:tr>
      <w:tr w:rsidR="0058629B" w14:paraId="057F684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3CCF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E6B0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7025C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0B5FB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8AA4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1C9E4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41E1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1F7928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089A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31076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9A50C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4BEEEB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CD2E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318</w:t>
            </w:r>
          </w:p>
        </w:tc>
      </w:tr>
      <w:tr w:rsidR="0058629B" w14:paraId="5276DB6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D162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ABBE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1BBFC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3C069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9ADA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AC37C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898BF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36F301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98B7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D281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ABC6B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7892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8A51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1443</w:t>
            </w:r>
          </w:p>
        </w:tc>
      </w:tr>
      <w:tr w:rsidR="0058629B" w14:paraId="3AD62AB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CAD4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4C0D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4B8D3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19876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FF5D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FA00B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DDEF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239BE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C451C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526461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FFC57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EB646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C558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1442</w:t>
            </w:r>
          </w:p>
        </w:tc>
      </w:tr>
      <w:tr w:rsidR="0058629B" w14:paraId="5DB9A29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531AE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E0741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75EE7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EDB5D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8C54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29531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8647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3A6B82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98448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2DD93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73D9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C7869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637C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58629B" w14:paraId="545E3FA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9E79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BAEDC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1E4868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D332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40FE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  <w:hideMark/>
          </w:tcPr>
          <w:p w14:paraId="1F6E26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FBEEA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A2C7F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29CF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6FEFE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F6990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D02F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BF42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58629B" w14:paraId="50E944A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BD14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6BA18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5C541A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81B7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6552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/>
            <w:vAlign w:val="center"/>
            <w:hideMark/>
          </w:tcPr>
          <w:p w14:paraId="32240D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29B6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744FD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CC58A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11612A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B5A8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154A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D0F2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58629B" w14:paraId="5890CB8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FFBB3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25FB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A23C9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9F8B6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-5.31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75FC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-3.66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A765F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3BA9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5DD0CD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E5B60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028C61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7E4D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73B3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A74F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1354</w:t>
            </w:r>
          </w:p>
        </w:tc>
      </w:tr>
      <w:tr w:rsidR="0058629B" w14:paraId="30B2442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5DD45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CD72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89DE7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B473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1BCD0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39599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3F04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592CB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A880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A50D5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A1DB9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15982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F435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1362</w:t>
            </w:r>
          </w:p>
        </w:tc>
      </w:tr>
      <w:tr w:rsidR="0058629B" w14:paraId="5DC6E85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ED76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F30F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0A3C5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EDF7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2BD6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22" w:type="pct"/>
            <w:vMerge/>
            <w:vAlign w:val="center"/>
            <w:hideMark/>
          </w:tcPr>
          <w:p w14:paraId="6DE373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9CEFD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4D3F6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2AB15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85E00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377F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12519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4A05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1520</w:t>
            </w:r>
          </w:p>
        </w:tc>
      </w:tr>
      <w:tr w:rsidR="0058629B" w14:paraId="6ABD07C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CB95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2549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C8212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14AE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6706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C795E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73D04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5ADB88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31027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DBFE9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68B0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52EF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BEC5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58629B" w14:paraId="4FE5C1A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DFDA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C0A5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79A9E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1B8F3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6260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C19F0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3762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9C6EE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AFB9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37743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601D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F57B1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36EB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1560</w:t>
            </w:r>
          </w:p>
        </w:tc>
      </w:tr>
      <w:tr w:rsidR="0058629B" w14:paraId="2A8F8A7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43C8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5DF8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30CA0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7293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48692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9A48E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FA4B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152CEA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223A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73346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51872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5FA35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E97D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623</w:t>
            </w:r>
          </w:p>
        </w:tc>
      </w:tr>
      <w:tr w:rsidR="0058629B" w14:paraId="62CEAC0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FBED9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9CBD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31145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8AFB2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74C6C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9E6E9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8F53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792B7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2901F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E1E19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03BEA7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43EC9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D789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647</w:t>
            </w:r>
          </w:p>
        </w:tc>
      </w:tr>
      <w:tr w:rsidR="0058629B" w14:paraId="46D76E8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AB77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12FD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181C5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A8245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AB21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A277D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0FFF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58B66B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36D4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78044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D463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/>
            <w:vAlign w:val="center"/>
            <w:hideMark/>
          </w:tcPr>
          <w:p w14:paraId="050358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745B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1563</w:t>
            </w:r>
          </w:p>
        </w:tc>
      </w:tr>
      <w:tr w:rsidR="0058629B" w14:paraId="396D7BB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1B7FD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A86A8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B0651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C7C3D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605F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D3D7A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A2FC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9C4FD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53ED4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6747F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56A7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D5EC1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39A4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58629B" w14:paraId="03D3A17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311E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62BB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9D0F0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FB8A9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A5597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0B408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45AF01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5CA5D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6AFD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69CB0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423C1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AB101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969B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808</w:t>
            </w:r>
          </w:p>
        </w:tc>
      </w:tr>
      <w:tr w:rsidR="0058629B" w14:paraId="4828C93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E557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604E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6BDC8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9D3F9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087C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49509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AA00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8D35B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F78D6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9D921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9EDC7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1721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6CE2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794</w:t>
            </w:r>
          </w:p>
        </w:tc>
      </w:tr>
      <w:tr w:rsidR="0058629B" w14:paraId="519DCE7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FBB26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9C7BE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6EEF6C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232B1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D4B5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4332F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ABA07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DB01E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88876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62B5B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6C54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0029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46F7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58629B" w14:paraId="20ACA6B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0768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4B6C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1825B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105FD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DCDDA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-0.36</w:t>
            </w:r>
          </w:p>
        </w:tc>
        <w:tc>
          <w:tcPr>
            <w:tcW w:w="322" w:type="pct"/>
            <w:vMerge/>
            <w:vAlign w:val="center"/>
            <w:hideMark/>
          </w:tcPr>
          <w:p w14:paraId="3D4EAA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DFCE1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966E5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6DE7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26974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29CD2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4175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330D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1356</w:t>
            </w:r>
          </w:p>
        </w:tc>
      </w:tr>
      <w:tr w:rsidR="0058629B" w14:paraId="1DEBA3F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845B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A6C2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27786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E7AD6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7BA5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791D0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F4AE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8CD94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1D56E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3FB35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4055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278A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0507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1364</w:t>
            </w:r>
          </w:p>
        </w:tc>
      </w:tr>
      <w:tr w:rsidR="0058629B" w14:paraId="3246F9E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FDD6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C2D21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A587B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822B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D92E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  <w:hideMark/>
          </w:tcPr>
          <w:p w14:paraId="59D7CC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DEFB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736C83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0F49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567D41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E45F2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6EA1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2C6C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1502</w:t>
            </w:r>
          </w:p>
        </w:tc>
      </w:tr>
      <w:tr w:rsidR="0058629B" w14:paraId="1EC6ABA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ED77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C028B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89DAC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3F8DD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D4CAD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419A8C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0914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471A2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85F1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5B93E9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7109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F90AE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86E9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58629B" w14:paraId="76AFD48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B44D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02C9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C041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395AB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DD9F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43BFE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98FC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540F9A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759E4B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4BB4A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1C30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470E7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6603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58629B" w14:paraId="3F40C16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7A5B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B15FA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5549ED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024BB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2770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22" w:type="pct"/>
            <w:vMerge/>
            <w:vAlign w:val="center"/>
            <w:hideMark/>
          </w:tcPr>
          <w:p w14:paraId="400C30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B672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284F34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AB76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29FA38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48C5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DA0D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34F2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1476</w:t>
            </w:r>
          </w:p>
        </w:tc>
      </w:tr>
      <w:tr w:rsidR="0058629B" w14:paraId="138E8CF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494E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15C72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2A0A9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8949F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C603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F75CF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B503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C6046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7544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11" w:type="pct"/>
            <w:vMerge/>
            <w:vAlign w:val="center"/>
            <w:hideMark/>
          </w:tcPr>
          <w:p w14:paraId="01DD1D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AC662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CF37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8014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1551</w:t>
            </w:r>
          </w:p>
        </w:tc>
      </w:tr>
      <w:tr w:rsidR="0058629B" w14:paraId="48A76EE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C1DF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EA360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6" w:type="pct"/>
            <w:vMerge/>
            <w:vAlign w:val="center"/>
            <w:hideMark/>
          </w:tcPr>
          <w:p w14:paraId="6CB288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83A9D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A5BA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322" w:type="pct"/>
            <w:vMerge/>
            <w:vAlign w:val="center"/>
            <w:hideMark/>
          </w:tcPr>
          <w:p w14:paraId="3FEBE9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86E05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FDE74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20B5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11" w:type="pct"/>
            <w:vMerge/>
            <w:vAlign w:val="center"/>
            <w:hideMark/>
          </w:tcPr>
          <w:p w14:paraId="55F1B8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428B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FB5F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8E1A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1554</w:t>
            </w:r>
          </w:p>
        </w:tc>
      </w:tr>
      <w:tr w:rsidR="0058629B" w14:paraId="085741D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57AA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03C9A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6" w:type="pct"/>
            <w:vMerge/>
            <w:vAlign w:val="center"/>
            <w:hideMark/>
          </w:tcPr>
          <w:p w14:paraId="5FF0A1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D782A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F67A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22" w:type="pct"/>
            <w:vMerge/>
            <w:vAlign w:val="center"/>
            <w:hideMark/>
          </w:tcPr>
          <w:p w14:paraId="0BD1F9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66BD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D8D0C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71D35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11" w:type="pct"/>
            <w:vMerge/>
            <w:vAlign w:val="center"/>
            <w:hideMark/>
          </w:tcPr>
          <w:p w14:paraId="5688CF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96A9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F843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3488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1557</w:t>
            </w:r>
          </w:p>
        </w:tc>
      </w:tr>
      <w:tr w:rsidR="0058629B" w14:paraId="75561E1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85A5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2B1B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0D974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15D3C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F17F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BBFB4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892A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D2D18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22E0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2FBCC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0F1F3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106C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19A8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788,800</w:t>
            </w:r>
          </w:p>
        </w:tc>
      </w:tr>
      <w:tr w:rsidR="0058629B" w14:paraId="14F3A5D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CC49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39AB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262F0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8C195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9434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1B83F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56DF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3D6DF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54AFB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8AE21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3DD8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AE7B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D42D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792</w:t>
            </w:r>
          </w:p>
        </w:tc>
      </w:tr>
    </w:tbl>
    <w:p w14:paraId="0F6863DE" w14:textId="27E2C10F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049731FD" w14:textId="054A5340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74289F20" w14:textId="773D4544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60C6ACC3" w14:textId="5D28754B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118FEECC" w14:textId="66763B1D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3CD5A56" w14:textId="2BE52A2E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91D4121" w14:textId="096D5E75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55CFE847" w14:textId="10D57CB1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E352A5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8A644C5" w14:textId="77777777" w:rsidR="00CD435E" w:rsidRDefault="00D865E9">
      <w:pPr>
        <w:pStyle w:val="Heading4"/>
      </w:pPr>
      <w:r>
        <w:rPr>
          <w:rFonts w:hint="eastAsia"/>
        </w:rPr>
        <w:t>7.1.3.3</w:t>
      </w:r>
      <w:r>
        <w:tab/>
      </w:r>
      <w:r>
        <w:rPr>
          <w:rFonts w:hint="eastAsia"/>
        </w:rPr>
        <w:t>Device 2b</w:t>
      </w:r>
    </w:p>
    <w:p w14:paraId="6DA8E21A" w14:textId="77777777" w:rsidR="00CD435E" w:rsidRDefault="00CD435E"/>
    <w:p w14:paraId="02F6E38E" w14:textId="77777777" w:rsidR="00CD435E" w:rsidRDefault="00D865E9">
      <w:pPr>
        <w:pStyle w:val="Heading5"/>
      </w:pPr>
      <w:r>
        <w:rPr>
          <w:rFonts w:hint="eastAsia"/>
        </w:rPr>
        <w:t>7.1.3.3.1</w:t>
      </w:r>
      <w:r>
        <w:tab/>
      </w:r>
      <w:r>
        <w:rPr>
          <w:rFonts w:hint="eastAsia"/>
        </w:rPr>
        <w:t>coherent</w:t>
      </w:r>
    </w:p>
    <w:p w14:paraId="54846579" w14:textId="77777777" w:rsidR="00CD435E" w:rsidRDefault="00CD435E"/>
    <w:p w14:paraId="7635B736" w14:textId="77777777" w:rsidR="00CD435E" w:rsidRDefault="00CD435E"/>
    <w:p w14:paraId="05C284D0" w14:textId="27191E9E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7.1.3.3.1 - 1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4070C3A" wp14:editId="6180D931">
            <wp:extent cx="8490585" cy="5362575"/>
            <wp:effectExtent l="0" t="0" r="5715" b="9525"/>
            <wp:docPr id="23404249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5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DCC2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B827A55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440"/>
        <w:gridCol w:w="1440"/>
        <w:gridCol w:w="867"/>
        <w:gridCol w:w="744"/>
        <w:gridCol w:w="884"/>
        <w:gridCol w:w="891"/>
        <w:gridCol w:w="892"/>
        <w:gridCol w:w="1184"/>
        <w:gridCol w:w="997"/>
        <w:gridCol w:w="1184"/>
        <w:gridCol w:w="1318"/>
        <w:gridCol w:w="1312"/>
      </w:tblGrid>
      <w:tr w:rsidR="0058629B" w14:paraId="18493266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79C0A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coherent</w:t>
            </w:r>
          </w:p>
        </w:tc>
      </w:tr>
      <w:tr w:rsidR="0058629B" w14:paraId="041BEC55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B1F20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58629B" w14:paraId="34D9DD99" w14:textId="77777777" w:rsidTr="0058629B">
        <w:trPr>
          <w:trHeight w:val="280"/>
        </w:trPr>
        <w:tc>
          <w:tcPr>
            <w:tcW w:w="415" w:type="pct"/>
            <w:shd w:val="clear" w:color="D9E1F2" w:fill="D9E1F2"/>
            <w:noWrap/>
            <w:vAlign w:val="center"/>
            <w:hideMark/>
          </w:tcPr>
          <w:p w14:paraId="3E46392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270BFA9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119A4AA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672DC40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1C6FE1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9" w:type="pct"/>
            <w:shd w:val="clear" w:color="D9E1F2" w:fill="D9E1F2"/>
            <w:noWrap/>
            <w:vAlign w:val="center"/>
            <w:hideMark/>
          </w:tcPr>
          <w:p w14:paraId="2A0E8A4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0ADAA78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2" w:type="pct"/>
            <w:shd w:val="clear" w:color="D9E1F2" w:fill="D9E1F2"/>
            <w:noWrap/>
            <w:vAlign w:val="center"/>
            <w:hideMark/>
          </w:tcPr>
          <w:p w14:paraId="015A67B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0449F11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23B29A6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15DA5CB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75236CE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6B158D4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2A17F6AB" w14:textId="77777777" w:rsidTr="0058629B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2516F3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C8283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EBB0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DCF5F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809F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C767B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86077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7C49B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92F1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C4524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3A4F2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9E7CC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9924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1621</w:t>
            </w:r>
          </w:p>
        </w:tc>
      </w:tr>
      <w:tr w:rsidR="0058629B" w14:paraId="2A0E08D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45EBC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5F9A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AE71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E53A7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5615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38CA9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5676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6E1FAE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7B7E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CA751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9F890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FDF0A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8FCF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1622</w:t>
            </w:r>
          </w:p>
        </w:tc>
      </w:tr>
      <w:tr w:rsidR="0058629B" w14:paraId="7FA4DF2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775E3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B850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39F443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AE141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A5B1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-3.6</w:t>
            </w:r>
          </w:p>
        </w:tc>
        <w:tc>
          <w:tcPr>
            <w:tcW w:w="329" w:type="pct"/>
            <w:vMerge/>
            <w:vAlign w:val="center"/>
            <w:hideMark/>
          </w:tcPr>
          <w:p w14:paraId="15979A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41D44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1D0A3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259A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29A692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3CCD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15A8ED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A3B6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1618</w:t>
            </w:r>
          </w:p>
        </w:tc>
      </w:tr>
      <w:tr w:rsidR="0058629B" w14:paraId="32901F4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31275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29D3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A868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0CA86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9E5A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9F9C9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AE7C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36D9F0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1E514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C6305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CE46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D7ABC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940B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1619</w:t>
            </w:r>
          </w:p>
        </w:tc>
      </w:tr>
      <w:tr w:rsidR="0058629B" w14:paraId="5F85F575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E0C81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DE04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6EC5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4A304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FDC1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DFE4A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8BB2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D57D9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37AB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8CC48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00115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4ABDA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E8C2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58629B" w14:paraId="7D31B429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12672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AF71F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6E6B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817F4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0A64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BC24C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80EDA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CDE3A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4761A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01E7A6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F1B9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A6073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3299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58629B" w14:paraId="3C37DA9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6D978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DDF3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CC37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5754C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00935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C45CE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  <w:hideMark/>
          </w:tcPr>
          <w:p w14:paraId="5CFEB2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321C24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9FD8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B3A94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154AD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8A2A8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1809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58629B" w14:paraId="2296B1C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5CA65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9DBB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35C1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429E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9CEE2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00DB53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1E4B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1A4297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7BD21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DB2F3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39B9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29475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6F08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58629B" w14:paraId="30E31AC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A2EDB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97B2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0B664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03707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3906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8BAC4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FE0D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04624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DE798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8E106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C5DB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075C9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AFD0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1171</w:t>
            </w:r>
          </w:p>
        </w:tc>
      </w:tr>
      <w:tr w:rsidR="0058629B" w14:paraId="0849DBF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3866A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BA45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30E11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BB5C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E58D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C6224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C1DA7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38BB0A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866F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7C11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CAA94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FFA2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127C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58629B" w14:paraId="0213286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487C4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7EF1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FC25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32B72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E151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30A6D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13A7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770B55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8D4F8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6D47FB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D8616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C0A23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01F4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58629B" w14:paraId="394AF88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4027F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EEF35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9DD6F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F1C52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9AE1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CD449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70F45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5FF7D0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1703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AE61D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F371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E48AB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D7E3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58629B" w14:paraId="51D77E2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C2D30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B245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14BC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99A6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D8FC9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01FCE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4052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19E0D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76676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0D60B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765E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1D39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2FE1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567</w:t>
            </w:r>
          </w:p>
        </w:tc>
      </w:tr>
      <w:tr w:rsidR="0058629B" w14:paraId="3FAA70E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30F62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3E6B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B85A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84F6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E188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E3D8C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A31F5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99DA3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8FCB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A7DA1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0A581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6A9A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A70C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1099</w:t>
            </w:r>
          </w:p>
        </w:tc>
      </w:tr>
      <w:tr w:rsidR="0058629B" w14:paraId="604C88A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8B9EE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FA32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6525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F6D97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4965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CC509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E0473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BD94D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A702C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6C67F1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ACAF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DD9C7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C7F6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1173</w:t>
            </w:r>
          </w:p>
        </w:tc>
      </w:tr>
      <w:tr w:rsidR="0058629B" w14:paraId="7BF993F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32246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FE51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B9923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EA0C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E65C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5648C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D6EC0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CE82C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20300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82429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4CF5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297F5B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F53B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58629B" w14:paraId="1FAF9DEF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0AF4A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DBE1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1759A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7B432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FF86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3D0C1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AB3A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5E924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C2051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ED96E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671CA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7600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09EC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1093</w:t>
            </w:r>
          </w:p>
        </w:tc>
      </w:tr>
      <w:tr w:rsidR="0058629B" w14:paraId="78686901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F4A9C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6E99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11F6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E3200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39CA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72B6A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7B1C4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69D55A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096A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93461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9944E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9BA7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686E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1165,1175</w:t>
            </w:r>
          </w:p>
        </w:tc>
      </w:tr>
      <w:tr w:rsidR="0058629B" w14:paraId="3F1A3EF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89141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943C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D9BF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882F2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AC21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09A09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692E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E3A5C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FA32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C76CA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4823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E7F56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2A48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58629B" w14:paraId="66E9E5E8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CED43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423A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DD16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4C781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C702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1CAC4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D226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B2E6F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F89DE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3330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1C5A8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6EB6A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6CBF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58629B" w14:paraId="71EC466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625D8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E0A5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9487E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D2260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E8C3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E998C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C081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3B3782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B8BA9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8031E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C444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67853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1AF3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1103</w:t>
            </w:r>
          </w:p>
        </w:tc>
      </w:tr>
      <w:tr w:rsidR="0058629B" w14:paraId="757A8F5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0555B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A00F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876EB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539B1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4F5F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D0B81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6793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98B10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F647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125F7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837D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4767C2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AD17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58629B" w14:paraId="4D8787A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9D922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11DB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203C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C6DE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63E4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4391C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0D57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0F446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647E0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8986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F2FF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13D30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6CBC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58629B" w14:paraId="561C6EE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36B40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99F2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107EF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875C6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51E9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66A4E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5C87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3CBD7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1608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E4A9A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0F1F3A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C0696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C6A1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1167</w:t>
            </w:r>
          </w:p>
        </w:tc>
      </w:tr>
      <w:tr w:rsidR="0058629B" w14:paraId="08ACA1E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BD824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F7A1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00DFB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37F6E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C02E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9BDF4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5D98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CB431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EC0C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5B19E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2CC1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20350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36E2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58629B" w14:paraId="1204514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1CBBB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FE28B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0FE84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F3AE8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ED99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33215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6359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55B61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AAAF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80BFF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639A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290D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F640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1169</w:t>
            </w:r>
          </w:p>
        </w:tc>
      </w:tr>
      <w:tr w:rsidR="0058629B" w14:paraId="33664AFF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AAEAB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F207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1D44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ED3F5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82FF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0918F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4C0F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0090F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9E3A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F3F94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418A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E7810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2C59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58629B" w14:paraId="2EE746E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657FA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2616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409B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1996C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ED6B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03643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C8FD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backscatter modulated by [1, -1] 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and [1, -1, 1, -2]</w:t>
            </w:r>
          </w:p>
        </w:tc>
        <w:tc>
          <w:tcPr>
            <w:tcW w:w="332" w:type="pct"/>
            <w:vMerge/>
            <w:vAlign w:val="center"/>
            <w:hideMark/>
          </w:tcPr>
          <w:p w14:paraId="75AF8D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D348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8E65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FEADC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01402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AFA2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58629B" w14:paraId="07ADE7C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998B2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1473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8EB4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EBC13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4A40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29" w:type="pct"/>
            <w:vMerge/>
            <w:vAlign w:val="center"/>
            <w:hideMark/>
          </w:tcPr>
          <w:p w14:paraId="2B9021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35B8F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7A9533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8D7F8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07062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7B0C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5AA3E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324C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1095</w:t>
            </w:r>
          </w:p>
        </w:tc>
      </w:tr>
      <w:tr w:rsidR="0058629B" w14:paraId="08FCB1E9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5A17A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EF415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44F45F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E0BA2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7235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29" w:type="pct"/>
            <w:vMerge/>
            <w:vAlign w:val="center"/>
            <w:hideMark/>
          </w:tcPr>
          <w:p w14:paraId="6B754F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8730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34C3D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ED177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54D5B3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5C60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EC13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B446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1097</w:t>
            </w:r>
          </w:p>
        </w:tc>
      </w:tr>
      <w:tr w:rsidR="0058629B" w14:paraId="001BBCB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141F3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3346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C3506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94862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90052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C75B5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D120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3C7CC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30D3B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B709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EDBF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8CBC4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4F0F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1615</w:t>
            </w:r>
          </w:p>
        </w:tc>
      </w:tr>
      <w:tr w:rsidR="0058629B" w14:paraId="6EE3FE6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323D0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0E79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5C00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28A57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4ACE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0DCC1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0479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6C604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95BB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C3B0C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05228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AE5BF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F187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1617</w:t>
            </w:r>
          </w:p>
        </w:tc>
      </w:tr>
      <w:tr w:rsidR="0058629B" w14:paraId="2F5E7EEE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BA30D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95767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3D68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DF89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B8AB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48785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17FB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19126C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2D3D5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C18F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39E9B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26B5A6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BECA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58629B" w14:paraId="37E5278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73849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575FE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3AAE40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FFF5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88E6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29" w:type="pct"/>
            <w:vMerge/>
            <w:vAlign w:val="center"/>
            <w:hideMark/>
          </w:tcPr>
          <w:p w14:paraId="4DF9B8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3558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99DFB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CBA14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69A097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EBF4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71398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BE12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58629B" w14:paraId="2C967B4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D296D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5CDD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B57C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6E81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D7351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9" w:type="pct"/>
            <w:vMerge/>
            <w:vAlign w:val="center"/>
            <w:hideMark/>
          </w:tcPr>
          <w:p w14:paraId="6C03C3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5ECB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3AA358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7918F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62AC2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16F4A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581F7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F895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1239,1275</w:t>
            </w:r>
          </w:p>
        </w:tc>
      </w:tr>
      <w:tr w:rsidR="0058629B" w14:paraId="2B72100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40400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8CD1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3B87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D35A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4EDE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3EB172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890E0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9055C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CD6F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D38FC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E3B61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71F76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19A2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1243,1279</w:t>
            </w:r>
          </w:p>
        </w:tc>
      </w:tr>
      <w:tr w:rsidR="0058629B" w14:paraId="4F3B58E5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1DE68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6C8B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B20CB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422EE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B2C6B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21293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DBC27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6530D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B2E40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864F3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3DBA4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4908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DA71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58629B" w14:paraId="2C089BC5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2CE22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1A1B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AFB8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5453A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BD49A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6297A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54B3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0C797E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EEDB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556CA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9636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A647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13F0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209,211</w:t>
            </w:r>
          </w:p>
        </w:tc>
      </w:tr>
      <w:tr w:rsidR="0058629B" w14:paraId="03CFE3F3" w14:textId="77777777" w:rsidTr="0058629B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614CA5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672D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548FA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BAF0A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-17.4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53237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-17.4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29562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FF7D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F7A91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21B8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4B6D2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4C8FD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ABCC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DA82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1794,1795</w:t>
            </w:r>
          </w:p>
        </w:tc>
      </w:tr>
      <w:tr w:rsidR="0058629B" w14:paraId="4FF61D1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9688A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9B73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8A0FE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439F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5DD4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EAC1F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3A0A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9A7BF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6EFB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3A3BA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3F91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0B0F4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A31F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58629B" w14:paraId="04FE829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FC670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AE06E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EF1D0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DDDB2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20C4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D1989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C7BC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34A054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5D7D6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4431D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DDD34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0A3E5E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AC10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1791,1792</w:t>
            </w:r>
          </w:p>
        </w:tc>
      </w:tr>
      <w:tr w:rsidR="0058629B" w14:paraId="6F3D0968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2E554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F3AD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65C6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08F54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5A545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06D58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F1C1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E9CBE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53B5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C6E66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5D1C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90CC3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A1CC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58629B" w14:paraId="7B23D33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39ED3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2FD3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D9B3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B8B8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39C07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3D060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13C8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E0C1F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2D74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44DF5C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F77C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C65F5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7E37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58629B" w14:paraId="68B46828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86B85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E8B9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E1A6B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A9A8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5C24E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A3E42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97A6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1ED69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E267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7AFBA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BA00B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65EE79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B6D2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1170</w:t>
            </w:r>
          </w:p>
        </w:tc>
      </w:tr>
      <w:tr w:rsidR="0058629B" w14:paraId="67AA7D7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C0CB3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486D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9C40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471B8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9C4B7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AC660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6673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0736F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7851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DEB52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7B8A6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E8AD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63A4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58629B" w14:paraId="4D9FC03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29C3C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CEFD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D097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E56A6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4DBF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AB700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9884D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D1317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69F8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6C7D2D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5599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4000C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F2CC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58629B" w14:paraId="1D87018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49D74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9270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E1CD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C9206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0DF9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83B35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74AF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117A06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15318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BF1AD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902A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2C87B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4837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58629B" w14:paraId="01E8DAD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F513B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6B54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895D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E6FD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A9A4A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1C2B5A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3E47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5E57C5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838D0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6A55F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5A21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B4E1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3CAD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556</w:t>
            </w:r>
          </w:p>
        </w:tc>
      </w:tr>
      <w:tr w:rsidR="0058629B" w14:paraId="53BE264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D20A5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8583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19DC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C1D40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3DD9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4D216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A6DA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6E27D8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9A73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53D96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6B2CE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B4C3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C578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1098</w:t>
            </w:r>
          </w:p>
        </w:tc>
      </w:tr>
      <w:tr w:rsidR="0058629B" w14:paraId="5A63B668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0CFFC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1806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B220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6A5F4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A182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A0B00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30F37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9DA2F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4F5E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29D821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7A5F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8B52E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B406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1172</w:t>
            </w:r>
          </w:p>
        </w:tc>
      </w:tr>
      <w:tr w:rsidR="0058629B" w14:paraId="3860001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E5991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24D8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987FC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0ED41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F448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E8360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2214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36D48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8D13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93A3A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D7DE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974D1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9411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58629B" w14:paraId="17F9D88F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5F115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CDF2F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93A61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CADA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2287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BB484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4CF8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EF373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CA3BB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06056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E3C4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F40F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0828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1092</w:t>
            </w:r>
          </w:p>
        </w:tc>
      </w:tr>
      <w:tr w:rsidR="0058629B" w14:paraId="2C539DC1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6F59E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D7D3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C9DA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3D7A1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4D26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4D999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AD9DE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34A3B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E35F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AD3FC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9836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769D7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7E8F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1174</w:t>
            </w:r>
          </w:p>
        </w:tc>
      </w:tr>
      <w:tr w:rsidR="0058629B" w14:paraId="000EDAD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ED7CB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7B27D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  <w:hideMark/>
          </w:tcPr>
          <w:p w14:paraId="758ECF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2A9BD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E51A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43882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26F5E2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1FA2D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AAC3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vMerge/>
            <w:vAlign w:val="center"/>
            <w:hideMark/>
          </w:tcPr>
          <w:p w14:paraId="731C69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17F5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62857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AE5C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1102</w:t>
            </w:r>
          </w:p>
        </w:tc>
      </w:tr>
      <w:tr w:rsidR="0058629B" w14:paraId="488AD481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4EEE5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BF535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  <w:hideMark/>
          </w:tcPr>
          <w:p w14:paraId="39037B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59BCD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3971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7CE61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38975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B79B6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4A1C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14131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D0994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9868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EA88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1166</w:t>
            </w:r>
          </w:p>
        </w:tc>
      </w:tr>
      <w:tr w:rsidR="0058629B" w14:paraId="5CF338B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10729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CC85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31AF5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C52FF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32CD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311AD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3308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38DB89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3A9F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9153B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9015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88BCE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7B22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58629B" w14:paraId="31E5530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9D486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94510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989E8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9868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E479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F1709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E014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C8EBF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B52AC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DBC8D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599EC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16FA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914A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1168</w:t>
            </w:r>
          </w:p>
        </w:tc>
      </w:tr>
      <w:tr w:rsidR="0058629B" w14:paraId="11E85FD5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5AFAE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FCE03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D75F7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1A193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99B2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2970D6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8D1A3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D8482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F9407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CF439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4AB6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3BB8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10FD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58629B" w14:paraId="6ACF168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AB11F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81664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E0B68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6A596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96D2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A1349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F9C1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2" w:type="pct"/>
            <w:vMerge/>
            <w:vAlign w:val="center"/>
            <w:hideMark/>
          </w:tcPr>
          <w:p w14:paraId="689445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41E9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A9CEE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70A0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8C941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E211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58629B" w14:paraId="386E93B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59F88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4F88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25E5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AEEC4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F3E9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pct"/>
            <w:vMerge/>
            <w:vAlign w:val="center"/>
            <w:hideMark/>
          </w:tcPr>
          <w:p w14:paraId="1C608F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6BC4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44D3D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397C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27C2D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DD23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E96D3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4B72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1094</w:t>
            </w:r>
          </w:p>
        </w:tc>
      </w:tr>
      <w:tr w:rsidR="0058629B" w14:paraId="2CF744B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52626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3AA82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5F69AD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41F86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8685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9" w:type="pct"/>
            <w:vMerge/>
            <w:vAlign w:val="center"/>
            <w:hideMark/>
          </w:tcPr>
          <w:p w14:paraId="5BC749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524F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BC887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FD75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5484B4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1285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9EAA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F7C9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1096</w:t>
            </w:r>
          </w:p>
        </w:tc>
      </w:tr>
      <w:tr w:rsidR="0058629B" w14:paraId="07BF6F3F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51342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E32B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BF8BD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095BD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8B57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2B9F72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EFBEF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213C0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AC26F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0359F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43369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369FC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1013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1788,1789</w:t>
            </w:r>
          </w:p>
        </w:tc>
      </w:tr>
      <w:tr w:rsidR="0058629B" w14:paraId="67434C31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61B74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64082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CDBA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6806F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4508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B5AAC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8989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775C9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D0D1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20044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4188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00CC5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FC89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1790</w:t>
            </w:r>
          </w:p>
        </w:tc>
      </w:tr>
      <w:tr w:rsidR="0058629B" w14:paraId="2B76927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BCEE3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AED91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6E3AF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7DAC3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90A2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DA98C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89B9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0A91F7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C613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5E924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1F7F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2F6318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C1A8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58629B" w14:paraId="5AC13BF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EDE14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8C1BB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2B455E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52AF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3695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29" w:type="pct"/>
            <w:vMerge/>
            <w:vAlign w:val="center"/>
            <w:hideMark/>
          </w:tcPr>
          <w:p w14:paraId="430269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A28E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D4796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E5454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1438B6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ECE01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01C8B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142A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58629B" w14:paraId="70D1EE7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22664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F1FC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601E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582A8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7AA2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9" w:type="pct"/>
            <w:vMerge/>
            <w:vAlign w:val="center"/>
            <w:hideMark/>
          </w:tcPr>
          <w:p w14:paraId="5BCA7E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5D10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74F74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E2386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ED43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055EA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7B231B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F367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1238,1274</w:t>
            </w:r>
          </w:p>
        </w:tc>
      </w:tr>
      <w:tr w:rsidR="0058629B" w14:paraId="5DDD6A6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0B56F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72CF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8EF9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FFDC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AFF5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86A59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FE95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0BBF87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D03B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88DCB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BCAA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ADC47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A8E8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1242,1278</w:t>
            </w:r>
          </w:p>
        </w:tc>
      </w:tr>
      <w:tr w:rsidR="0058629B" w14:paraId="3B54F329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24842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91C67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BCE4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68EA5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71F4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3C484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2046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24B5F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09137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DFF4E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6267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2C28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28F5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58629B" w14:paraId="0704224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50149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5E69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F4B6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0C91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32BC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0A8156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ED5E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3514F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15EA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DBF2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F00FE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25A6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7CD5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212</w:t>
            </w:r>
          </w:p>
        </w:tc>
      </w:tr>
    </w:tbl>
    <w:p w14:paraId="579498B2" w14:textId="0D72786C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13B618D7" w14:textId="0433F041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35C55568" w14:textId="6C22F24B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51302315" w14:textId="582F9DCB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42E23454" w14:textId="123332CA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627A9C9A" w14:textId="263463B7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957BB18" w14:textId="16B96C40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193D8435" w14:textId="7E6EBD0E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528833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E3DD60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549961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310341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FAA5B18" w14:textId="3D195CA4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7.1.3.3.1 - 2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BF3948A" wp14:editId="21C9283C">
            <wp:extent cx="8462645" cy="5362575"/>
            <wp:effectExtent l="0" t="0" r="0" b="9525"/>
            <wp:docPr id="6741520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64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AFA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EDFED3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1B4F6D1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440"/>
        <w:gridCol w:w="1440"/>
        <w:gridCol w:w="867"/>
        <w:gridCol w:w="744"/>
        <w:gridCol w:w="884"/>
        <w:gridCol w:w="891"/>
        <w:gridCol w:w="892"/>
        <w:gridCol w:w="1184"/>
        <w:gridCol w:w="997"/>
        <w:gridCol w:w="1184"/>
        <w:gridCol w:w="1318"/>
        <w:gridCol w:w="1312"/>
      </w:tblGrid>
      <w:tr w:rsidR="0058629B" w14:paraId="0DFB530D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666D66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2b, coherent</w:t>
            </w:r>
          </w:p>
        </w:tc>
      </w:tr>
      <w:tr w:rsidR="0058629B" w14:paraId="0E7DDC86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7DADC5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3E5B8013" w14:textId="77777777" w:rsidTr="0058629B">
        <w:trPr>
          <w:trHeight w:val="280"/>
        </w:trPr>
        <w:tc>
          <w:tcPr>
            <w:tcW w:w="415" w:type="pct"/>
            <w:shd w:val="clear" w:color="D9E1F2" w:fill="D9E1F2"/>
            <w:noWrap/>
            <w:vAlign w:val="center"/>
            <w:hideMark/>
          </w:tcPr>
          <w:p w14:paraId="0D81B64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4439B09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74381D3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27C5C61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94C09A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9" w:type="pct"/>
            <w:shd w:val="clear" w:color="D9E1F2" w:fill="D9E1F2"/>
            <w:noWrap/>
            <w:vAlign w:val="center"/>
            <w:hideMark/>
          </w:tcPr>
          <w:p w14:paraId="251C6F6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4EEB247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2" w:type="pct"/>
            <w:shd w:val="clear" w:color="D9E1F2" w:fill="D9E1F2"/>
            <w:noWrap/>
            <w:vAlign w:val="center"/>
            <w:hideMark/>
          </w:tcPr>
          <w:p w14:paraId="2DE3368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00AFF3E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792D698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5E35E36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546245A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59160F7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0B15B537" w14:textId="77777777" w:rsidTr="0058629B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574D35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164F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F09F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2681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-18.3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C47AB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49C2E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6A023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870AA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556CB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CEAA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C80B6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D3A8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061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1725,1726</w:t>
            </w:r>
          </w:p>
        </w:tc>
      </w:tr>
      <w:tr w:rsidR="0058629B" w14:paraId="0A22402C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AD5AA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ECF2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212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41D59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FAB1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006F14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7A34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B3DF1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2681F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F9D13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7F83D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95901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8AE9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1734,1735</w:t>
            </w:r>
          </w:p>
        </w:tc>
      </w:tr>
      <w:tr w:rsidR="0058629B" w14:paraId="39D23C9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F0493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D91F2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73012F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7AB9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23E22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329" w:type="pct"/>
            <w:vMerge/>
            <w:vAlign w:val="center"/>
            <w:hideMark/>
          </w:tcPr>
          <w:p w14:paraId="54BAE7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5096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BBD07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DE238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3A9A2F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0F57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0FA0EC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92CD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1722,1723</w:t>
            </w:r>
          </w:p>
        </w:tc>
      </w:tr>
      <w:tr w:rsidR="0058629B" w14:paraId="1822449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16BAC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AC93C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210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EA0C0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812C9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3D690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7461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0D48F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58F37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24DD0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3718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2A820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F60B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1731,1732</w:t>
            </w:r>
          </w:p>
        </w:tc>
      </w:tr>
      <w:tr w:rsidR="0058629B" w14:paraId="77C241E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5AD70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BA1C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3F594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5001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5EC1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D2A1E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E9C6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A71CD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DE26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76DEA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C9D9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09812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05BA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58629B" w14:paraId="1431418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26630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4F32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A6188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ACB52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216F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EAC25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D32D1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1AC9A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C1A0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04336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D8B34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072DA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458C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1207</w:t>
            </w:r>
          </w:p>
        </w:tc>
      </w:tr>
      <w:tr w:rsidR="0058629B" w14:paraId="73812C95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0AC8D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6B482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/>
            <w:vAlign w:val="center"/>
            <w:hideMark/>
          </w:tcPr>
          <w:p w14:paraId="45F031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A9B96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DF1BE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E2AD9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CDECB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A3451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32A3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/>
            <w:vAlign w:val="center"/>
            <w:hideMark/>
          </w:tcPr>
          <w:p w14:paraId="35BB10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462C8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CB33F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AA33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1135</w:t>
            </w:r>
          </w:p>
        </w:tc>
      </w:tr>
      <w:tr w:rsidR="0058629B" w14:paraId="11B6BD7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D983A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F605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030FD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6942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31B3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CB9B4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B5F85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A8E74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162F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2C1AC6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A3187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91DEF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7223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1209</w:t>
            </w:r>
          </w:p>
        </w:tc>
      </w:tr>
      <w:tr w:rsidR="0058629B" w14:paraId="3B3A693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A8ED2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3E82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D0EF5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1E54B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937C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92348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B16F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710A0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3EB39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F6AC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506C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B4DE2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0865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58629B" w14:paraId="66369CB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AE27D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E261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B16F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21574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C2AA3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ACAD4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535D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33894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B37C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CCDB6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D830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BFAD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62FA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1129</w:t>
            </w:r>
          </w:p>
        </w:tc>
      </w:tr>
      <w:tr w:rsidR="0058629B" w14:paraId="665FB66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8267C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8450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1B1D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D3988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34A1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527A9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DB15F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8A781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0D3F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055BB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404D6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ACE2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7443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1211</w:t>
            </w:r>
          </w:p>
        </w:tc>
      </w:tr>
      <w:tr w:rsidR="0058629B" w14:paraId="56BB2D8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0E4F0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EDED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7BD26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E899A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EC5D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9C452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BA0B8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FC1C5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7B281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62C96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95EA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5196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DFEE5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58629B" w14:paraId="34186E2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5CF1D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A09A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D4695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E10B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828D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E8138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59CC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6108F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4B0E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E7734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2574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E02A5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9102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1139</w:t>
            </w:r>
          </w:p>
        </w:tc>
      </w:tr>
      <w:tr w:rsidR="0058629B" w14:paraId="70924C9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84720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BB656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D1F10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BCDD9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250F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FD738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9C08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30ABF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7468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2DB33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E61E5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CB30F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61D7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58629B" w14:paraId="7BE61F8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791D8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2FAD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D2825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834F3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27CC2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74EBC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AE52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4A68B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5189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7239E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C7382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65166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E06D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1203</w:t>
            </w:r>
          </w:p>
        </w:tc>
      </w:tr>
      <w:tr w:rsidR="0058629B" w14:paraId="13247D0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65520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D6D0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DF85C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BF57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3B78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E89F9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319B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0242E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23C9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302D1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1A2C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4D204E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7F71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58629B" w14:paraId="70A5AE5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9DC13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AE455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B157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28741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E483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EA6ED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EB60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4D440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C914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622B2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C3739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B59D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719D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1205</w:t>
            </w:r>
          </w:p>
        </w:tc>
      </w:tr>
      <w:tr w:rsidR="0058629B" w14:paraId="1A4F0DF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F1D1D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AF48F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5332FB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5E7F0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F357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B6B41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CBEDC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11719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4093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2E76FC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C496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D54D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11D6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1131</w:t>
            </w:r>
          </w:p>
        </w:tc>
      </w:tr>
      <w:tr w:rsidR="0058629B" w14:paraId="41A7DC9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5D6C2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AEB9E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3C3E25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723FE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DF54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29" w:type="pct"/>
            <w:vMerge/>
            <w:vAlign w:val="center"/>
            <w:hideMark/>
          </w:tcPr>
          <w:p w14:paraId="64C3D5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CFF7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05156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B6C2F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206A97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45485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96E2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81FB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1133</w:t>
            </w:r>
          </w:p>
        </w:tc>
      </w:tr>
      <w:tr w:rsidR="0058629B" w14:paraId="4FC8514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FC5A8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CF053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ACB45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350B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50DA1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270200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2E128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2E2F6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1586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CC466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593BB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F7AFF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AB39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1719,1720</w:t>
            </w:r>
          </w:p>
        </w:tc>
      </w:tr>
      <w:tr w:rsidR="0058629B" w14:paraId="33D0A32A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2E258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7096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489D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EBE15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5638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FB507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E365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4B354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EB619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B0831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7204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51A39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2C6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1730</w:t>
            </w:r>
          </w:p>
        </w:tc>
      </w:tr>
      <w:tr w:rsidR="0058629B" w14:paraId="4EE558C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61052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B3CED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63C9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E31C6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92B6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56663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F203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166CA9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1A4C7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992B4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23A4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5E6356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00D4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58629B" w14:paraId="4DCAE619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F8B33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A3E60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360F00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8847F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0CDA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9" w:type="pct"/>
            <w:vMerge/>
            <w:vAlign w:val="center"/>
            <w:hideMark/>
          </w:tcPr>
          <w:p w14:paraId="1E188A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83C6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0705C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A158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65CC40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7D426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0D024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052E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58629B" w14:paraId="2B4EE1F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BEA19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ED035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9AD2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8948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B1D0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1B8544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916F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0080E8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6F5E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78D36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F6727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6F4C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D0E0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58629B" w14:paraId="737A23A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C3F81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4E10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D8E4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7C16B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58C3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24239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A6C6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615C0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B97DC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C0088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B7B2F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E296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A1C7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58629B" w14:paraId="561898B7" w14:textId="77777777" w:rsidTr="0058629B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2FB618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7CB63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B9B7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FC978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F2BB5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-19.4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7AE47A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328D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707477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0D12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3915C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A9EE6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050B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8BFA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1898,1899</w:t>
            </w:r>
          </w:p>
        </w:tc>
      </w:tr>
      <w:tr w:rsidR="0058629B" w14:paraId="2EF818E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8A790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71A1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4444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6F2C5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96E8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A6332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A99E4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CE80A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CD9A9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54468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7823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7F311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0417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1907,1908</w:t>
            </w:r>
          </w:p>
        </w:tc>
      </w:tr>
      <w:tr w:rsidR="0058629B" w14:paraId="2DEAF16E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EDFBC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589D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2AA558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431B3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AD64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-10.9</w:t>
            </w:r>
          </w:p>
        </w:tc>
        <w:tc>
          <w:tcPr>
            <w:tcW w:w="329" w:type="pct"/>
            <w:vMerge/>
            <w:vAlign w:val="center"/>
            <w:hideMark/>
          </w:tcPr>
          <w:p w14:paraId="13F7C6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83FC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19795C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D559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16E775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963C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46A676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2AA4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1895,1896</w:t>
            </w:r>
          </w:p>
        </w:tc>
      </w:tr>
      <w:tr w:rsidR="0058629B" w14:paraId="1D58C0DF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93CD0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23C3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03B3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8F9A0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A00A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15BFCD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2AF1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5C793E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25FBD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DF1A0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964D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628BA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8CD8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1904,1905</w:t>
            </w:r>
          </w:p>
        </w:tc>
      </w:tr>
      <w:tr w:rsidR="0058629B" w14:paraId="4E9C8CD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0EBDF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EE51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ABBA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F1CCE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3C46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65CF6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76A6C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8C365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B1660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473D7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294F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AEEC2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AE52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1206</w:t>
            </w:r>
          </w:p>
        </w:tc>
      </w:tr>
      <w:tr w:rsidR="0058629B" w14:paraId="5C5D942F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6D4EA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3EBA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/>
            <w:vAlign w:val="center"/>
            <w:hideMark/>
          </w:tcPr>
          <w:p w14:paraId="2E7BA4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874FD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2C6E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28EC4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0A106E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335972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9643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/>
            <w:vAlign w:val="center"/>
            <w:hideMark/>
          </w:tcPr>
          <w:p w14:paraId="64A81F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0DBAB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65B49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2AB4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1134</w:t>
            </w:r>
          </w:p>
        </w:tc>
      </w:tr>
      <w:tr w:rsidR="0058629B" w14:paraId="1B365DA7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D0ABE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04644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CEB6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F42D3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B6E3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03CE8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BA524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97253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FADD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501DA1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B94E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F06C8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4850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1208</w:t>
            </w:r>
          </w:p>
        </w:tc>
      </w:tr>
      <w:tr w:rsidR="0058629B" w14:paraId="7564981B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FB37F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2E1A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7B991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50759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280" w:type="pct"/>
            <w:vMerge/>
            <w:vAlign w:val="center"/>
            <w:hideMark/>
          </w:tcPr>
          <w:p w14:paraId="55FD09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76EBB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291F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AA241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DAC7A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CE832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2E42A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064766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26BE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58629B" w14:paraId="782186C8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F2C35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00D2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09623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AE649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9AC7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FDC37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5680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79083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1DA3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21CC0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1384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C405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068B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1128</w:t>
            </w:r>
          </w:p>
        </w:tc>
      </w:tr>
      <w:tr w:rsidR="0058629B" w14:paraId="0EFF2B6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93CA1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FCC1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9FE1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A512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B2E5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1138D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62CCD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FDA3E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2A94F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6C8C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36502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52F47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D5B7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1210</w:t>
            </w:r>
          </w:p>
        </w:tc>
      </w:tr>
      <w:tr w:rsidR="0058629B" w14:paraId="3C27E3E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E3058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FC775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  <w:hideMark/>
          </w:tcPr>
          <w:p w14:paraId="31F11C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9D8D0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B567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34B51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B8CDD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619E5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9821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vMerge/>
            <w:vAlign w:val="center"/>
            <w:hideMark/>
          </w:tcPr>
          <w:p w14:paraId="194DE7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CC7B7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4DB91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76F1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1138</w:t>
            </w:r>
          </w:p>
        </w:tc>
      </w:tr>
      <w:tr w:rsidR="0058629B" w14:paraId="1AD6F272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15FBE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1793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  <w:hideMark/>
          </w:tcPr>
          <w:p w14:paraId="708D6C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C7D97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207C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E5A8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2C52F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01A9FD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1666F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D237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9A00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718A0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DF98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1202</w:t>
            </w:r>
          </w:p>
        </w:tc>
      </w:tr>
      <w:tr w:rsidR="0058629B" w14:paraId="1461A96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31FCC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06F9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49E47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736E0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F53DB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F0EF5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EDF6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30D47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7707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46603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9F14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09E1E4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100A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58629B" w14:paraId="5A173D56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1AC68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E4023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D9B11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10C2E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5291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998B9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04CB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A0F9E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4390F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C1181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924E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C975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A251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1204</w:t>
            </w:r>
          </w:p>
        </w:tc>
      </w:tr>
      <w:tr w:rsidR="0058629B" w14:paraId="6F9D3FF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898F8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F7166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2C6CFA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BC452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A481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73051C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261295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31F40F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0BAF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0A4782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459ED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F1DE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E9C0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1130</w:t>
            </w:r>
          </w:p>
        </w:tc>
      </w:tr>
      <w:tr w:rsidR="0058629B" w14:paraId="175BB3B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EAAC3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81967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01AA26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9F0B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8301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29" w:type="pct"/>
            <w:vMerge/>
            <w:vAlign w:val="center"/>
            <w:hideMark/>
          </w:tcPr>
          <w:p w14:paraId="5BD937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72803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513CE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3EEBE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690ACF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ED004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537F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5A1E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1132</w:t>
            </w:r>
          </w:p>
        </w:tc>
      </w:tr>
      <w:tr w:rsidR="0058629B" w14:paraId="17DB441E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409BA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34B2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4B401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89B2F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4844C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27A32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4FA45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705281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34B4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F443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D566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EBC5D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5DC8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1892,1893</w:t>
            </w:r>
          </w:p>
        </w:tc>
      </w:tr>
      <w:tr w:rsidR="0058629B" w14:paraId="258C9270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1D0E1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5C6B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93C3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CB1D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36F6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69FB3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AFBC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5BF117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B22B6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DC9B4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27EA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C6714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83EF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1903</w:t>
            </w:r>
          </w:p>
        </w:tc>
      </w:tr>
      <w:tr w:rsidR="0058629B" w14:paraId="66948ABD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CDA86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673A9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E449E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8F7C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09E4F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74555C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B903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19D139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A9068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0FCB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F4F1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10E280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55E7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58629B" w14:paraId="48B517D9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B9B59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1C023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031BA9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74611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154B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9" w:type="pct"/>
            <w:vMerge/>
            <w:vAlign w:val="center"/>
            <w:hideMark/>
          </w:tcPr>
          <w:p w14:paraId="6A01EE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19D8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59F4F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AA3A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3C806D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EE89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B1636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3F2D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58629B" w14:paraId="595E4813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660CD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B3CB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851A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349A1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ABD5A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D38E5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ACE52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184623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5C4BE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7CA2E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26E27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DAF7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5B94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58629B" w14:paraId="48022A64" w14:textId="77777777" w:rsidTr="0058629B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0FFE7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6E86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19F4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D5C4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EB8F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7E8BB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6F36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539735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E6FC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A64A6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25E2F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57D9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3E66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230</w:t>
            </w:r>
          </w:p>
        </w:tc>
      </w:tr>
    </w:tbl>
    <w:p w14:paraId="63992844" w14:textId="35FEF976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5CA5A031" w14:textId="09F6FEC9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18A7E334" w14:textId="5FB5CDD0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5B49CCC5" w14:textId="5C4D32EF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7D98571" w14:textId="5040A6BF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24F343E" w14:textId="68F55C0E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8C0DFE8" w14:textId="4881455F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7F9CFBA6" w14:textId="69D9EF5E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6B184F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3477716" w14:textId="77777777" w:rsidR="00CD435E" w:rsidRDefault="00CD435E">
      <w:pPr>
        <w:jc w:val="center"/>
        <w:rPr>
          <w:b/>
          <w:bCs/>
        </w:rPr>
      </w:pPr>
    </w:p>
    <w:p w14:paraId="57B06207" w14:textId="77777777" w:rsidR="00CD435E" w:rsidRDefault="00CD435E"/>
    <w:p w14:paraId="24AD9AFC" w14:textId="77777777" w:rsidR="00CD435E" w:rsidRDefault="00CD435E"/>
    <w:p w14:paraId="331F735D" w14:textId="77777777" w:rsidR="00CD435E" w:rsidRDefault="00D865E9">
      <w:pPr>
        <w:pStyle w:val="Heading5"/>
      </w:pPr>
      <w:r>
        <w:rPr>
          <w:rFonts w:hint="eastAsia"/>
        </w:rPr>
        <w:lastRenderedPageBreak/>
        <w:t>7.1.3.3.2</w:t>
      </w:r>
      <w:r>
        <w:tab/>
      </w:r>
      <w:r>
        <w:rPr>
          <w:rFonts w:hint="eastAsia"/>
        </w:rPr>
        <w:t>non-coherent</w:t>
      </w:r>
    </w:p>
    <w:p w14:paraId="58998B01" w14:textId="77777777" w:rsidR="00CD435E" w:rsidRDefault="00CD435E"/>
    <w:p w14:paraId="15768580" w14:textId="2F736952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7.1.3.3.2 - 1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4923309" wp14:editId="3BD9D955">
            <wp:extent cx="8490585" cy="5362575"/>
            <wp:effectExtent l="0" t="0" r="5715" b="9525"/>
            <wp:docPr id="50517178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58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C34B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DC3F352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45"/>
        <w:gridCol w:w="871"/>
        <w:gridCol w:w="749"/>
        <w:gridCol w:w="857"/>
        <w:gridCol w:w="846"/>
        <w:gridCol w:w="912"/>
        <w:gridCol w:w="1184"/>
        <w:gridCol w:w="997"/>
        <w:gridCol w:w="1184"/>
        <w:gridCol w:w="1323"/>
        <w:gridCol w:w="1320"/>
      </w:tblGrid>
      <w:tr w:rsidR="0058629B" w14:paraId="24719765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215A68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non-coherent</w:t>
            </w:r>
          </w:p>
        </w:tc>
      </w:tr>
      <w:tr w:rsidR="0058629B" w14:paraId="3C7E43AD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34C9CB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595EBDC6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52F71AE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6CD05F6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10E87E1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423AB88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1C63AB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0CC8056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708428B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191AEEB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943B9A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7636A5E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298714B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3E317D5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0BA1CDB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419F65C2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22A347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F202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B67F8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EC07F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F1DA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E4C63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A2DB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9D484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E08E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9CC01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51AF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2C503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32A9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58629B" w14:paraId="3EFC73F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0FA4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2CB1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9F67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95C4A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491C6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78BB1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31C4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14446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35204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C8583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1EC6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CB824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4FAF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58629B" w14:paraId="4C321B9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F9EB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DBC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1E55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CC583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4823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18" w:type="pct"/>
            <w:vMerge/>
            <w:vAlign w:val="center"/>
            <w:hideMark/>
          </w:tcPr>
          <w:p w14:paraId="1A77B7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C0B0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42D3A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1CED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BF8B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55898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2E04E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3A28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322</w:t>
            </w:r>
          </w:p>
        </w:tc>
      </w:tr>
      <w:tr w:rsidR="0058629B" w14:paraId="2DD9E83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95921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5709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11A2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0A2EE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981D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79E3F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F706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BD10A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D93C6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94416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3009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1E9E6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2DEC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58629B" w14:paraId="5849FA8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AF83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5DD5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/>
            <w:vAlign w:val="center"/>
            <w:hideMark/>
          </w:tcPr>
          <w:p w14:paraId="25C558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EEBC0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54BAC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18" w:type="pct"/>
            <w:vMerge/>
            <w:vAlign w:val="center"/>
            <w:hideMark/>
          </w:tcPr>
          <w:p w14:paraId="532F1D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9B5D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05F84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5973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31BDAA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3F7E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2D36E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43CE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58629B" w14:paraId="5075BD1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1CE6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D23D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98AE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644E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11BB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647AC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A734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78EDC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E9B88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FCDAA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22D3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321AF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5225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58629B" w14:paraId="453D97F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E35B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034FA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  <w:hideMark/>
          </w:tcPr>
          <w:p w14:paraId="6B74C9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66E5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7772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8" w:type="pct"/>
            <w:vMerge/>
            <w:vAlign w:val="center"/>
            <w:hideMark/>
          </w:tcPr>
          <w:p w14:paraId="795EFD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28E6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82AAF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A031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8DE0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DC2C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69B74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E0F5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58629B" w14:paraId="6624E8B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FB6E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DDC9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9010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E43F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5E97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CE866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9F96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76A0C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A7D8A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D41C9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FCD28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C9EC8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8DD4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58629B" w14:paraId="63CCA7B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013F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7F77F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  <w:hideMark/>
          </w:tcPr>
          <w:p w14:paraId="0CD852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1DBF3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E13A7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18" w:type="pct"/>
            <w:vMerge/>
            <w:vAlign w:val="center"/>
            <w:hideMark/>
          </w:tcPr>
          <w:p w14:paraId="630AD1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10EFC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E6B2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4917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3E0DE8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69CCF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8C44A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60C0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58629B" w14:paraId="4A84751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4B86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76A6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EB86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D9216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6727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86A33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4B4C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CCE3F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F7426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5F7A3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5A5C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D9B7A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B994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58629B" w14:paraId="431B785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8D7A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C931E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003E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B7561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2CA2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855EF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CC8E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79936F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27F4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FDBF5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7058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0175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F398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913</w:t>
            </w:r>
          </w:p>
        </w:tc>
      </w:tr>
      <w:tr w:rsidR="0058629B" w14:paraId="2D1C9FF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E485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F024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A622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77A41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81CE5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78C49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2BEE0B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64C3F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163DC6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B04A1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BB94D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EB2A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D71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891,903</w:t>
            </w:r>
          </w:p>
        </w:tc>
      </w:tr>
      <w:tr w:rsidR="0058629B" w14:paraId="7DB9A42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3253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BC2BD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EC6A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0AE83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EEA7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B8FB9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CB07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EF77A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72436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5930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FB2CA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904AF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D501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58629B" w14:paraId="10FBCD3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DAEE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FC23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EBBE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FE5A6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38F5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C30D1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E20C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61753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7ECB4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DEAE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CC9C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7AE4E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F61E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58629B" w14:paraId="18376B2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FBA4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DCB2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3A9DC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6895F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8.01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2BEF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3936A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973C5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95F75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205E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3ADFC6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C302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465A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07FB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1367</w:t>
            </w:r>
          </w:p>
        </w:tc>
      </w:tr>
      <w:tr w:rsidR="0058629B" w14:paraId="0109702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15B4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B7482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5723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F34B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ABC1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B183F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410A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64512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2F4F9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B22DB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33A18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CDA8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C9F6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1375</w:t>
            </w:r>
          </w:p>
        </w:tc>
      </w:tr>
      <w:tr w:rsidR="0058629B" w14:paraId="735CE04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1FE3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62D2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643FA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8F50B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BAA4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8" w:type="pct"/>
            <w:vMerge/>
            <w:vAlign w:val="center"/>
            <w:hideMark/>
          </w:tcPr>
          <w:p w14:paraId="223547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12D6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AC592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88EC0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77620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C6C6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9B4FD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5B0F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58629B" w14:paraId="048C979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13ED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8AA0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12F37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B66D9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B9BC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78A27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1D23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AF4EF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4198FA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DC6C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39E0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277D4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2690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58629B" w14:paraId="2FF5511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9FE3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EA84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FE248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6F6D3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6139C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/>
            <w:vAlign w:val="center"/>
            <w:hideMark/>
          </w:tcPr>
          <w:p w14:paraId="0955F8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22DB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E4761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2365BB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0CE64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8F3E2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44C5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6814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1519</w:t>
            </w:r>
          </w:p>
        </w:tc>
      </w:tr>
      <w:tr w:rsidR="0058629B" w14:paraId="6080A51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3545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A833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C821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6A9B4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6BB6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A3E62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61F6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727EE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/>
            <w:vAlign w:val="center"/>
            <w:hideMark/>
          </w:tcPr>
          <w:p w14:paraId="11FBC9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6364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22B9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3522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7C3E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965,967</w:t>
            </w:r>
          </w:p>
        </w:tc>
      </w:tr>
      <w:tr w:rsidR="0058629B" w14:paraId="44CEA05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4B47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FF8D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2DE28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FCA9E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1C78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E49EA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4C486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2789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810C8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6EACB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8329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ACF19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2497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58629B" w14:paraId="6EC6924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5E961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3DF6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2012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6B75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84EC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16483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80D6F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681DF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63EB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743D9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ED7E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21292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83A7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58629B" w14:paraId="375D7D4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E612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69ED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DC33F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6681F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8720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1FA7F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EDA2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/>
            <w:vAlign w:val="center"/>
            <w:hideMark/>
          </w:tcPr>
          <w:p w14:paraId="248F9C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460F0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609E1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429DD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51CD2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CE1D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58629B" w14:paraId="4AA35F6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89B27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33871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756FB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EFC86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C073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A276C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6BA3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D638F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7B1D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11692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03FD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1629E7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A590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58629B" w14:paraId="3D7349E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8F9A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32A7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A3DA7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3CC2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0A32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A4CA8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39E2C3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B6D6B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B947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0748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C6F4E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1DD2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2513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819</w:t>
            </w:r>
          </w:p>
        </w:tc>
      </w:tr>
      <w:tr w:rsidR="0058629B" w14:paraId="58A8EB6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E6C9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C4A8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9410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44280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38C0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A40DF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D9AD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AD1B9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AB8BB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BF734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B141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C1EA8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303D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857</w:t>
            </w:r>
          </w:p>
        </w:tc>
      </w:tr>
      <w:tr w:rsidR="0058629B" w14:paraId="6991D2E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5B9D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CB1F0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16068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A97A7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013E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5B74C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240540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88066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FB1D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C9DDC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1249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BA74F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A60E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58629B" w14:paraId="0F91928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5547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93BB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7CC3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76BED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27431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18" w:type="pct"/>
            <w:vMerge/>
            <w:vAlign w:val="center"/>
            <w:hideMark/>
          </w:tcPr>
          <w:p w14:paraId="0E9CC0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84E6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B9D9E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D739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3D012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0556F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89CF1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F57B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58629B" w14:paraId="68B9FD6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AF62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5301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77AE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A646B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8C15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E15F3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1B23F6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DC25B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44F11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8540F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E25A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A51D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6D93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58629B" w14:paraId="780A4EF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3BCE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5BF2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17DAF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DBE1C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55EC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8674E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7E3F1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49DDD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53AF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080EF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D7039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54942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87EF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1383</w:t>
            </w:r>
          </w:p>
        </w:tc>
      </w:tr>
      <w:tr w:rsidR="0058629B" w14:paraId="57A3C81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8578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73A8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1C57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36281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FD1D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D5F7C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475F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41E9A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50BC9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03EAB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F46A3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3F830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5AA6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1389</w:t>
            </w:r>
          </w:p>
        </w:tc>
      </w:tr>
      <w:tr w:rsidR="0058629B" w14:paraId="28622B4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3F98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D511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118F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8BBD9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9.76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886B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318" w:type="pct"/>
            <w:vMerge/>
            <w:vAlign w:val="center"/>
            <w:hideMark/>
          </w:tcPr>
          <w:p w14:paraId="618AE5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93A4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31CF7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4944B6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C22A4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0C00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F85ED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012E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1369</w:t>
            </w:r>
          </w:p>
        </w:tc>
      </w:tr>
      <w:tr w:rsidR="0058629B" w14:paraId="6127F6E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2365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EFA7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EE72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9CEF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9311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F13AF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39C9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0FD0F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73C48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EB278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FC3B6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32E9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2915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1377</w:t>
            </w:r>
          </w:p>
        </w:tc>
      </w:tr>
      <w:tr w:rsidR="0058629B" w14:paraId="34909FD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36C8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1A416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F0885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021E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563F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18" w:type="pct"/>
            <w:vMerge/>
            <w:vAlign w:val="center"/>
            <w:hideMark/>
          </w:tcPr>
          <w:p w14:paraId="30D672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DF05C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90BD9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965B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613774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9057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6CE2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2B56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1499</w:t>
            </w:r>
          </w:p>
        </w:tc>
      </w:tr>
      <w:tr w:rsidR="0058629B" w14:paraId="3AEF14A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51C0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A4523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4974CF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4FE0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7051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318" w:type="pct"/>
            <w:vMerge/>
            <w:vAlign w:val="center"/>
            <w:hideMark/>
          </w:tcPr>
          <w:p w14:paraId="3FF534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E698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57DA8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C498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410837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33E76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48FA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CD9C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1487</w:t>
            </w:r>
          </w:p>
        </w:tc>
      </w:tr>
      <w:tr w:rsidR="0058629B" w14:paraId="7B6652B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F8B5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054A6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  <w:hideMark/>
          </w:tcPr>
          <w:p w14:paraId="2A8F29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13775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AD42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8" w:type="pct"/>
            <w:vMerge/>
            <w:vAlign w:val="center"/>
            <w:hideMark/>
          </w:tcPr>
          <w:p w14:paraId="2CE3F7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A1D2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B1C62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B0773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57F4EF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8A6D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B8ECA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0719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1471</w:t>
            </w:r>
          </w:p>
        </w:tc>
      </w:tr>
      <w:tr w:rsidR="0058629B" w14:paraId="4C89982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F802F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3AD95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54E63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B5241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B170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18" w:type="pct"/>
            <w:vMerge/>
            <w:vAlign w:val="center"/>
            <w:hideMark/>
          </w:tcPr>
          <w:p w14:paraId="6B3644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FE40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4037F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53449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11F1E2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946E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645D89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66DF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1245,1281</w:t>
            </w:r>
          </w:p>
        </w:tc>
      </w:tr>
      <w:tr w:rsidR="0058629B" w14:paraId="508C152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9FC4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5366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9066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5CACE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5544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22E27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FA915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4BC96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1DCCF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F1E6C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46C4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EEE3A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46F0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1249,1285</w:t>
            </w:r>
          </w:p>
        </w:tc>
      </w:tr>
      <w:tr w:rsidR="0058629B" w14:paraId="0755244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157A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1B86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3060F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A8FEB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4CF4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18" w:type="pct"/>
            <w:vMerge/>
            <w:vAlign w:val="center"/>
            <w:hideMark/>
          </w:tcPr>
          <w:p w14:paraId="595A9E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477A5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D16C0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CF05E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C570A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3E72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0C955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E62C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58629B" w14:paraId="3CCFA8F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5CDF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0398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FAF0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7EA32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A403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5236E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2B611C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78C83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498C4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3B47F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E8D81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59B2C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08FC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58629B" w14:paraId="210BA82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92D4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E427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7D804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5289D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2BB6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213F1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2365F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B083E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4755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9A58F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0F90CE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4526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EB46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813,825</w:t>
            </w:r>
          </w:p>
        </w:tc>
      </w:tr>
      <w:tr w:rsidR="0058629B" w14:paraId="1C11AF8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3F3F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722A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C4C1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54866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59B4C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1D319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7BA5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48A15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06C25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FEBE2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57B3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91B5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FA01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841</w:t>
            </w:r>
          </w:p>
        </w:tc>
      </w:tr>
      <w:tr w:rsidR="0058629B" w14:paraId="501E013D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6D87E1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0D757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051A5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509E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CA4B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DBA98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871A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C1DB2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437D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A2132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A36B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6F33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07DF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58629B" w14:paraId="14F484F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225C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51BD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DD57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364D7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B2B8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96D34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D95AB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31E2B5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162B6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305F7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01BE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8F28A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BEE2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1453</w:t>
            </w:r>
          </w:p>
        </w:tc>
      </w:tr>
      <w:tr w:rsidR="0058629B" w14:paraId="42B7378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9EC8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D8B74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11E1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0C40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1942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41712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266D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14059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CC940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FCEE9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FF2DA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2C4F4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DA88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1461</w:t>
            </w:r>
          </w:p>
        </w:tc>
      </w:tr>
      <w:tr w:rsidR="0058629B" w14:paraId="7743B4A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D985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F430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4B035E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B5155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5265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18" w:type="pct"/>
            <w:vMerge/>
            <w:vAlign w:val="center"/>
            <w:hideMark/>
          </w:tcPr>
          <w:p w14:paraId="261B7A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3658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AFFA9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D16DF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192CE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1440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BF0BB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D6643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1452</w:t>
            </w:r>
          </w:p>
        </w:tc>
      </w:tr>
      <w:tr w:rsidR="0058629B" w14:paraId="5B6A405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75AE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CBA03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29EB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E3ED6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B592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FCDB5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C98E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C6CCE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532EE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DF4D4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838C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5BDD4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9454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1460</w:t>
            </w:r>
          </w:p>
        </w:tc>
      </w:tr>
      <w:tr w:rsidR="0058629B" w14:paraId="1D40086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32D8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9AC0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6C6D7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53D21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5299E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8C2D4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561C3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28868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0C1C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9A979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5A409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1061D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9A1C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1408</w:t>
            </w:r>
          </w:p>
        </w:tc>
      </w:tr>
      <w:tr w:rsidR="0058629B" w14:paraId="007FAA0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8E92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9F14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DAB3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13D4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D8EA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5B401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9A30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75144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3BF02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1D87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7E473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23F94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32B6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1402</w:t>
            </w:r>
          </w:p>
        </w:tc>
      </w:tr>
      <w:tr w:rsidR="0058629B" w14:paraId="06F7896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A9BD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D9DE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F3CD1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B4F06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1AFE7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18" w:type="pct"/>
            <w:vMerge/>
            <w:vAlign w:val="center"/>
            <w:hideMark/>
          </w:tcPr>
          <w:p w14:paraId="545589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95D7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F69AA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3B847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F89FB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/>
            <w:vAlign w:val="center"/>
            <w:hideMark/>
          </w:tcPr>
          <w:p w14:paraId="4B706F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364C7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4039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58629B" w14:paraId="5762C3A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600D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FCD2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29F7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71666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6048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5D7D7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629B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5F01A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573966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01F28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65060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4A054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E118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545</w:t>
            </w:r>
          </w:p>
        </w:tc>
      </w:tr>
      <w:tr w:rsidR="0058629B" w14:paraId="7EF7832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2F940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36DA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67B63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6AA6B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EF22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318" w:type="pct"/>
            <w:vMerge/>
            <w:vAlign w:val="center"/>
            <w:hideMark/>
          </w:tcPr>
          <w:p w14:paraId="5AFD19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AC3DD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70AFA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B3300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7EB925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E91F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/>
            <w:vAlign w:val="center"/>
            <w:hideMark/>
          </w:tcPr>
          <w:p w14:paraId="4D5DA3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4E32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58629B" w14:paraId="70DCD11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6E4C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70F7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DDE8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E1C30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781A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8" w:type="pct"/>
            <w:vMerge/>
            <w:vAlign w:val="center"/>
            <w:hideMark/>
          </w:tcPr>
          <w:p w14:paraId="5C8A77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125D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69F26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87B4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B2883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4DE7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BE3A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C613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313</w:t>
            </w:r>
          </w:p>
        </w:tc>
      </w:tr>
      <w:tr w:rsidR="0058629B" w14:paraId="3B8A3C3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4D65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2B52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1A5E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1AE7B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C670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0E89C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B6B2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9F453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D3086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9A7FF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F2AE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0E59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8536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316</w:t>
            </w:r>
          </w:p>
        </w:tc>
      </w:tr>
      <w:tr w:rsidR="0058629B" w14:paraId="1757BA3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354C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4CD0B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94E8D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9E5A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0597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C9AFB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ACC0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E5417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B1EC4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65B1C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5581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B4E70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48EA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1451</w:t>
            </w:r>
          </w:p>
        </w:tc>
      </w:tr>
      <w:tr w:rsidR="0058629B" w14:paraId="31318C6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8F81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6554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6DF9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B10BF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91BC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E0C59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DD0A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CEE56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7D12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5F429B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41C1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A22A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4918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1458</w:t>
            </w:r>
          </w:p>
        </w:tc>
      </w:tr>
      <w:tr w:rsidR="0058629B" w14:paraId="4216F68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E52B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6B482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6052F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FE7A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0B092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0E659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F5A7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E2868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2D35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47783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00DB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33F66E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059A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58629B" w14:paraId="0E2CDEF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FCA2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F167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2242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46CFA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DD3E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9B43D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B482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1FB46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FBDB6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C05AE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10F20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C5D98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AD58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58629B" w14:paraId="15F481A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728D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7A9B8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1D3E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E338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F083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  <w:hideMark/>
          </w:tcPr>
          <w:p w14:paraId="55F57A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7596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B09EF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4804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0DB52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EA6B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42201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92CD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1403</w:t>
            </w:r>
          </w:p>
        </w:tc>
      </w:tr>
      <w:tr w:rsidR="0058629B" w14:paraId="50F89AE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1EC6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AC26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5321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A2777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70F99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C7BB5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E7BC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52A8B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498F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D0C4D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FC7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EA9B8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1AD8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1409</w:t>
            </w:r>
          </w:p>
        </w:tc>
      </w:tr>
      <w:tr w:rsidR="0058629B" w14:paraId="4B563F3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5A7E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BE9E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9DBA7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AAB20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0142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8" w:type="pct"/>
            <w:vMerge/>
            <w:vAlign w:val="center"/>
            <w:hideMark/>
          </w:tcPr>
          <w:p w14:paraId="15685B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87C6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6D8EF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6071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3DF8AF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6F29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B9F22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EDE4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58629B" w14:paraId="20CD2CC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C366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445B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815A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B6780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BE82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3986C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8955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495BE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FB9E0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8E5C0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113E5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348BF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DC26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58629B" w14:paraId="4389E6B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A3CC0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A6CE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50D4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9032A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976F9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45884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2E9D4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F9A68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1B19A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57146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5A527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F262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AEA8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924</w:t>
            </w:r>
          </w:p>
        </w:tc>
      </w:tr>
      <w:tr w:rsidR="0058629B" w14:paraId="4E2B192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C65BE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3A8B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1856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3ACE9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9372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2AC29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11AE46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5C666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74C25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F3CBC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804F9A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E987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EFF2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890</w:t>
            </w:r>
          </w:p>
        </w:tc>
      </w:tr>
      <w:tr w:rsidR="0058629B" w14:paraId="4FD9823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7158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5DAE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F28F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6918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DA5B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0536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9FBC3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A83E7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4AEF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2C52C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13868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C1D79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C363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1404</w:t>
            </w:r>
          </w:p>
        </w:tc>
      </w:tr>
      <w:tr w:rsidR="0058629B" w14:paraId="69A8803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65A6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A285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E72B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48658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10A0B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95EF2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7D13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B657B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52AD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E7DB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D60B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C7563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742B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1410</w:t>
            </w:r>
          </w:p>
        </w:tc>
      </w:tr>
      <w:tr w:rsidR="0058629B" w14:paraId="13AB3AA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4B79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9138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033C0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C6850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D8FA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18" w:type="pct"/>
            <w:vMerge/>
            <w:vAlign w:val="center"/>
            <w:hideMark/>
          </w:tcPr>
          <w:p w14:paraId="06FEDD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8E2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A3072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F9874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46B172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7147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4D666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2703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58629B" w14:paraId="65A4857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F59A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30CE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817F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0619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143E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1BD95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18A1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8F692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65540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FA0B7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3B6F4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CC26C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DB1A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58629B" w14:paraId="5B2B18C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A0BC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6BB8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9FCB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853B5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58A4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9A8E9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23EE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D904B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B195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6EAE67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B960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C258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CD1E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1366</w:t>
            </w:r>
          </w:p>
        </w:tc>
      </w:tr>
      <w:tr w:rsidR="0058629B" w14:paraId="6E41E1F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F62FC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8796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A8D8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93ED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036F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3CCE0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D7D4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3F026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0EA7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0321A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2EEC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C3C61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7FF0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1374</w:t>
            </w:r>
          </w:p>
        </w:tc>
      </w:tr>
      <w:tr w:rsidR="0058629B" w14:paraId="2B86FE6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8679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F0FD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4909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DFFDA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7826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8" w:type="pct"/>
            <w:vMerge/>
            <w:vAlign w:val="center"/>
            <w:hideMark/>
          </w:tcPr>
          <w:p w14:paraId="4B636D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6369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0E080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B814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3EBC9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91F6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59EF2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C8CD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1518</w:t>
            </w:r>
          </w:p>
        </w:tc>
      </w:tr>
      <w:tr w:rsidR="0058629B" w14:paraId="4088F72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DB65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C837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EFE19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5281A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965B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9361A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9C0D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CC0FE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2DDBB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F7BFF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30678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3819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253C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964</w:t>
            </w:r>
          </w:p>
        </w:tc>
      </w:tr>
      <w:tr w:rsidR="0058629B" w14:paraId="0288B98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7E5E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F550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9278A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D0784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8237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2851E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7E70F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38C1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A6562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E8108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3D04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DD18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05F4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58629B" w14:paraId="00EA52E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41AB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C5F66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2DA7D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307B8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4BE7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D0E44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175A36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ADF65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7329C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BAE6D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D9D52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77D29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BB8B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58629B" w14:paraId="6FEE8EA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7A2B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F100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B947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FECE0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6F01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6A2E0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90CE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/>
            <w:vAlign w:val="center"/>
            <w:hideMark/>
          </w:tcPr>
          <w:p w14:paraId="3B5ED0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831A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3A41A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A2E3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8FBEF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140A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58629B" w14:paraId="430B460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E330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FCF23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891F0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CC89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B858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13639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508E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56FE6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0EF93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1F45D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A768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F6A93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9812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58629B" w14:paraId="041ADED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289EF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AB73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88BF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5247F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46E4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EC0F7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2BEE69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447D1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23935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7C695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4F9D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6039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9487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818,830</w:t>
            </w:r>
          </w:p>
        </w:tc>
      </w:tr>
      <w:tr w:rsidR="0058629B" w14:paraId="5BDEF19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E3E4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BA44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D083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0445B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71E3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139B0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3AFA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AA1D4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D6B0B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B5AF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B1246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360A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4CAE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856</w:t>
            </w:r>
          </w:p>
        </w:tc>
      </w:tr>
      <w:tr w:rsidR="0058629B" w14:paraId="2E38F1F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E628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29D8B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0F3B7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E295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7BCF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BE4EC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8407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CD284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32C86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E3E33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34431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A2902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51FB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1411</w:t>
            </w:r>
          </w:p>
        </w:tc>
      </w:tr>
      <w:tr w:rsidR="0058629B" w14:paraId="0022CC4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A70A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3F9B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2B14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EAF7B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D2C09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D6B26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B1D9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BFDF9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567D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1B51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111AB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DEF58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24FD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1405</w:t>
            </w:r>
          </w:p>
        </w:tc>
      </w:tr>
      <w:tr w:rsidR="0058629B" w14:paraId="57328E6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0287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02A7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EE0DC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36B7B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7905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6DB52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6FFA3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838A0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7F07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7428C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123E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9ED61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C413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58629B" w14:paraId="567BB57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8E3A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064FB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07F6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58D6E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E0B9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137E1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7E1FC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391A9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307D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58FA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97F6C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863AF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4A5A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1406</w:t>
            </w:r>
          </w:p>
        </w:tc>
      </w:tr>
      <w:tr w:rsidR="0058629B" w14:paraId="66DA322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ED03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A386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7EB4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4CE91F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C2AD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E94B7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5BF6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4F98F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5146C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B9A8F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70B9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682A0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424E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1412</w:t>
            </w:r>
          </w:p>
        </w:tc>
      </w:tr>
      <w:tr w:rsidR="0058629B" w14:paraId="79A1F31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C32F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0F99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387A0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515AA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3C20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CB06F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7A07B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2A204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C9F00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AEA66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/>
            <w:vAlign w:val="center"/>
            <w:hideMark/>
          </w:tcPr>
          <w:p w14:paraId="5D688B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ECB5B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938D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58629B" w14:paraId="788A280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F75A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56B8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FFA9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01BD5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E85E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B81C8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0D0359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47AD8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7BE5B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CD30B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7887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F8AC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FB58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58629B" w14:paraId="2C4FBD4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2D9A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B8985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CB24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D5279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127C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0346E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67280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1BF17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05F0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E0E1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472FB5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C5356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278C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1382</w:t>
            </w:r>
          </w:p>
        </w:tc>
      </w:tr>
      <w:tr w:rsidR="0058629B" w14:paraId="3941DBB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1E10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5CD3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2C5F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353C4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A978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38A11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2CC4F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30D23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A07D2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91D3B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17348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EB3D7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5057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1388</w:t>
            </w:r>
          </w:p>
        </w:tc>
      </w:tr>
      <w:tr w:rsidR="0058629B" w14:paraId="54B789A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96422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74FA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B933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E627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982B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1.88</w:t>
            </w:r>
          </w:p>
        </w:tc>
        <w:tc>
          <w:tcPr>
            <w:tcW w:w="318" w:type="pct"/>
            <w:vMerge/>
            <w:vAlign w:val="center"/>
            <w:hideMark/>
          </w:tcPr>
          <w:p w14:paraId="22DA5D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4B2D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527D7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471EA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404B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A938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8EBC9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9EF2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1368</w:t>
            </w:r>
          </w:p>
        </w:tc>
      </w:tr>
      <w:tr w:rsidR="0058629B" w14:paraId="5704D5B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288B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770B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EF1E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B62B0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41520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97B70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84DC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6FA20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CD43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1AC93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4993C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A029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6197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1376</w:t>
            </w:r>
          </w:p>
        </w:tc>
      </w:tr>
      <w:tr w:rsidR="0058629B" w14:paraId="39D95FC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8694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0980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C8750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E34D9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82AF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18" w:type="pct"/>
            <w:vMerge/>
            <w:vAlign w:val="center"/>
            <w:hideMark/>
          </w:tcPr>
          <w:p w14:paraId="5CA30D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5660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ACE2E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E2D9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3CC63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2FFCD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789C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2516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1530</w:t>
            </w:r>
          </w:p>
        </w:tc>
      </w:tr>
      <w:tr w:rsidR="0058629B" w14:paraId="37C33A6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3B76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B387B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0F7A2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71623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55BB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318" w:type="pct"/>
            <w:vMerge/>
            <w:vAlign w:val="center"/>
            <w:hideMark/>
          </w:tcPr>
          <w:p w14:paraId="1F027A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D1855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99977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9C62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6D824A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7CB7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D939F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4CE3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1498</w:t>
            </w:r>
          </w:p>
        </w:tc>
      </w:tr>
      <w:tr w:rsidR="0058629B" w14:paraId="4EC96EA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A507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12412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0FD62C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67272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FB137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8" w:type="pct"/>
            <w:vMerge/>
            <w:vAlign w:val="center"/>
            <w:hideMark/>
          </w:tcPr>
          <w:p w14:paraId="1CB4F9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5C141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1FD96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889F8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1FFD49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30944E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5A593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1C8F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1486</w:t>
            </w:r>
          </w:p>
        </w:tc>
      </w:tr>
      <w:tr w:rsidR="0058629B" w14:paraId="66ED7AF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A6DF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CD61B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CEA2B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EA444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DBD9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33FFD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8DD57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E6796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6F705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2D9A91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DD4AB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2D3FD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B8F0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1407</w:t>
            </w:r>
          </w:p>
        </w:tc>
      </w:tr>
      <w:tr w:rsidR="0058629B" w14:paraId="26ECEA43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F934A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B0D6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1D14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5A7E3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D5CC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9039E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EAD9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EB2FC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39317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D0C1A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46F04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1FEEF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2F8A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1413</w:t>
            </w:r>
          </w:p>
        </w:tc>
      </w:tr>
      <w:tr w:rsidR="0058629B" w14:paraId="50CF73F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E3D5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48700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3CD3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7D6D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E5CF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35E13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1BC0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2AECC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6F996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100D32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5630D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FCAF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D9C7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58629B" w14:paraId="097E361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9FFB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1730B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7E52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A3827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6342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5FE9C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D45D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5014C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7DCE7F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6081F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B8CB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C6C40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EE06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58629B" w14:paraId="7EFA5FA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EE45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FF93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BC70C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E2BA6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B132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vMerge/>
            <w:vAlign w:val="center"/>
            <w:hideMark/>
          </w:tcPr>
          <w:p w14:paraId="57EF85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AE36E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20898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ECFB3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12914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FF78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66AC4D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18BC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1532</w:t>
            </w:r>
          </w:p>
        </w:tc>
      </w:tr>
      <w:tr w:rsidR="0058629B" w14:paraId="0432B79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346E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47831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20A18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/>
            <w:vAlign w:val="center"/>
            <w:hideMark/>
          </w:tcPr>
          <w:p w14:paraId="284A44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284F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97206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66B9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DD77A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75F8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4EDE05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825E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4270D1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2EB7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1470</w:t>
            </w:r>
          </w:p>
        </w:tc>
      </w:tr>
      <w:tr w:rsidR="0058629B" w14:paraId="573BC32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BAB5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DDB3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D456F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CB5F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2D91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8" w:type="pct"/>
            <w:vMerge/>
            <w:vAlign w:val="center"/>
            <w:hideMark/>
          </w:tcPr>
          <w:p w14:paraId="73253E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EB32A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80331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9EEA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4A839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4AB34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771105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FE77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1531</w:t>
            </w:r>
          </w:p>
        </w:tc>
      </w:tr>
      <w:tr w:rsidR="0058629B" w14:paraId="17C9AA2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BB15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63A50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524" w:type="pct"/>
            <w:vMerge/>
            <w:vAlign w:val="center"/>
            <w:hideMark/>
          </w:tcPr>
          <w:p w14:paraId="6634FE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A0985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490E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vMerge/>
            <w:vAlign w:val="center"/>
            <w:hideMark/>
          </w:tcPr>
          <w:p w14:paraId="5FCED3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C8AEB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876C9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0DEB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11" w:type="pct"/>
            <w:vMerge/>
            <w:vAlign w:val="center"/>
            <w:hideMark/>
          </w:tcPr>
          <w:p w14:paraId="5100F3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7ED2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6062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9EB6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1533</w:t>
            </w:r>
          </w:p>
        </w:tc>
      </w:tr>
      <w:tr w:rsidR="0058629B" w14:paraId="72484AD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9053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DBB4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4AAC9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70542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DB10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/>
            <w:vAlign w:val="center"/>
            <w:hideMark/>
          </w:tcPr>
          <w:p w14:paraId="322181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A63F9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86E33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ACEF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236732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90A2E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6B6F1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54AB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1244,1280</w:t>
            </w:r>
          </w:p>
        </w:tc>
      </w:tr>
      <w:tr w:rsidR="0058629B" w14:paraId="21707D5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6B61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8C79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16AB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B107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6A6E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40EA6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117C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6F277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EF075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9DF43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53B63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259AD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6727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1248,1284</w:t>
            </w:r>
          </w:p>
        </w:tc>
      </w:tr>
      <w:tr w:rsidR="0058629B" w14:paraId="17AC4B7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8429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38D9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F397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EF526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DCD49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18" w:type="pct"/>
            <w:vMerge/>
            <w:vAlign w:val="center"/>
            <w:hideMark/>
          </w:tcPr>
          <w:p w14:paraId="7796ED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105E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318FF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10817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E70D5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9A870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DF5FE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4178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58629B" w14:paraId="32C342C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D7C4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8862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41B6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5FD30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2EF3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D3ED5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5E7F3B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210A1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305F0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5E96F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6DB9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782AB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0BE7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58629B" w14:paraId="28C57C6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E63E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E5D1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B187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AB915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971E7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1C77D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7D335A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62C5F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4CE1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382FB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72E94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061D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9DE7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812,824</w:t>
            </w:r>
          </w:p>
        </w:tc>
      </w:tr>
      <w:tr w:rsidR="0058629B" w14:paraId="79CA152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B4229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3C02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313D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172F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7D50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38E76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71E1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ADE61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05AF3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C33C3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E5EE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F029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7490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840</w:t>
            </w:r>
          </w:p>
        </w:tc>
      </w:tr>
    </w:tbl>
    <w:p w14:paraId="3A5113AD" w14:textId="1A18A022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473C7D5C" w14:textId="49D98F08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3223A557" w14:textId="0587D67F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5A7FEF85" w14:textId="2BF00605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1E23C4E" w14:textId="5F083FAE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5C764A3B" w14:textId="34F6FA04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152063A7" w14:textId="1B3BB408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46AE8F85" w14:textId="1700CF60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E0CA51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6256E2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5003E2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55DA33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44BDD55" w14:textId="6B3F4DE2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7.1.3.3.2 - 2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7C3A0DE" wp14:editId="6218C4B5">
            <wp:extent cx="8462645" cy="5362575"/>
            <wp:effectExtent l="0" t="0" r="0" b="9525"/>
            <wp:docPr id="359699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64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6E9F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5FB35C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AD7EDEC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58629B" w14:paraId="362773FF" w14:textId="77777777" w:rsidTr="0058629B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28CF5C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2b, non-coherent</w:t>
            </w:r>
          </w:p>
        </w:tc>
      </w:tr>
      <w:tr w:rsidR="0058629B" w14:paraId="7FECB785" w14:textId="77777777" w:rsidTr="0058629B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2299C3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58629B" w14:paraId="7C004C30" w14:textId="77777777" w:rsidTr="0058629B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37495CD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147C1AF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  <w:hideMark/>
          </w:tcPr>
          <w:p w14:paraId="78246F8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28D714B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5E426A6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34F8B48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44337BD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062288D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75E7D67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A1AE4C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54C7687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00FF12E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54848C1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39CBDE46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3277CB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BFC2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F8C44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31AA9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E619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65FAB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4C18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7553B7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7A9A4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2255B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2187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767DF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EB3E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1414</w:t>
            </w:r>
          </w:p>
        </w:tc>
      </w:tr>
      <w:tr w:rsidR="0058629B" w14:paraId="6F573A5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D1AF3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E0322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94767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348FC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1FB07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6620F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0310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F9C80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1ED0B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DDECA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1C8E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D9427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B4D4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1420</w:t>
            </w:r>
          </w:p>
        </w:tc>
      </w:tr>
      <w:tr w:rsidR="0058629B" w14:paraId="471E2FD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64FE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7253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5EE7A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8D611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76CD9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  <w:hideMark/>
          </w:tcPr>
          <w:p w14:paraId="45E92C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D6A8C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1B9154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16A23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FE676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6FA0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705AF7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D1C9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58629B" w14:paraId="7735CBA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1E02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65D64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  <w:hideMark/>
          </w:tcPr>
          <w:p w14:paraId="57E79A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B2DE7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1B09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  <w:hideMark/>
          </w:tcPr>
          <w:p w14:paraId="375354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D18C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BF6CE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4AAD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49E807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56BAB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AA80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1A6F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58629B" w14:paraId="0C0DC7C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5D3EE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E71ED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  <w:hideMark/>
          </w:tcPr>
          <w:p w14:paraId="43BDE0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66777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5FD9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3A1549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BCB4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B5EF4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4D981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73B54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A1E30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3CEA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FE2C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58629B" w14:paraId="7DB25D0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B4FA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EE59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6F141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71F2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7991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2" w:type="pct"/>
            <w:vMerge/>
            <w:vAlign w:val="center"/>
            <w:hideMark/>
          </w:tcPr>
          <w:p w14:paraId="78D863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6AA0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35AEEE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30D7B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/>
            <w:vAlign w:val="center"/>
            <w:hideMark/>
          </w:tcPr>
          <w:p w14:paraId="073F56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E40C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EBB01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247B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1415</w:t>
            </w:r>
          </w:p>
        </w:tc>
      </w:tr>
      <w:tr w:rsidR="0058629B" w14:paraId="2D82B02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EA6D4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33AE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6AE1F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10BEC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16A27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0718F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A4CB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0211A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F87D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7F2EA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16F1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42FD0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4F2D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1421</w:t>
            </w:r>
          </w:p>
        </w:tc>
      </w:tr>
      <w:tr w:rsidR="0058629B" w14:paraId="4C62A280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AD14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E6F3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6A1AC8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78CA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F3CF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  <w:hideMark/>
          </w:tcPr>
          <w:p w14:paraId="287D30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B8E5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14A2A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54E8F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01F64B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B0DA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BB74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77CF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58629B" w14:paraId="1B62C23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00E4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04B51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4837D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3629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FCE8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C6948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DFD6E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6E8871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36C4D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CE357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8B190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FC3B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8326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949</w:t>
            </w:r>
          </w:p>
        </w:tc>
      </w:tr>
      <w:tr w:rsidR="0058629B" w14:paraId="5F607FD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C217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FDB0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577F0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5487D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007E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307FE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24C8A2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00BF0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046B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5916C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0AB6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F6E1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2458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939</w:t>
            </w:r>
          </w:p>
        </w:tc>
      </w:tr>
      <w:tr w:rsidR="0058629B" w14:paraId="3911B64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1486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284A6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5E67E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6A23D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911A0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44AB8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18FBD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25739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3F615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5875E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53362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F6000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0B49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1422</w:t>
            </w:r>
          </w:p>
        </w:tc>
      </w:tr>
      <w:tr w:rsidR="0058629B" w14:paraId="47B7410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8BD9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3162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0940E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B0842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F6E5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8E149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5DA82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AC9F7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1664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2766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9E65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CA18E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E1A65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1416</w:t>
            </w:r>
          </w:p>
        </w:tc>
      </w:tr>
      <w:tr w:rsidR="0058629B" w14:paraId="40E76FB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4699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6F92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2596D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BB787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D6D0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0DF99C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F5E9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6415C3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1E94C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5E1E19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D360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3625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5682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58629B" w14:paraId="0E45B9E1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B59D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5769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F8A26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1FEF4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F089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2C82F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C928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2435D5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04442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15C6D1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5F65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1D054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35E2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58629B" w14:paraId="28EEA3A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F894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69A3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9B9D6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953C5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DC2D6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6AB09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906F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214E8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7716A3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A93AC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E5729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0E6A9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F674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58629B" w14:paraId="757D8F36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09CA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B7C2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4A805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CDCAE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2036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3DA94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38C19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0CC5B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CE62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9A6C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14499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FD1CE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D892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58629B" w14:paraId="1A93603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EC06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5BB73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vMerge/>
            <w:vAlign w:val="center"/>
            <w:hideMark/>
          </w:tcPr>
          <w:p w14:paraId="735624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AB9FF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83E2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vMerge/>
            <w:vAlign w:val="center"/>
            <w:hideMark/>
          </w:tcPr>
          <w:p w14:paraId="4A8B6A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7B9B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E0AFA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4102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vMerge/>
            <w:vAlign w:val="center"/>
            <w:hideMark/>
          </w:tcPr>
          <w:p w14:paraId="670779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C267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0FD49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0C7F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58629B" w14:paraId="514BCFB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2DFDB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E73C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20C23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6A8A9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F8AA0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42E58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711079B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01A87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4C267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107AD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97D1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150F3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97D8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881</w:t>
            </w:r>
          </w:p>
        </w:tc>
      </w:tr>
      <w:tr w:rsidR="0058629B" w14:paraId="0B5FE10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46C9C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B853F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B78ED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92C49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FD11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18ECE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86C9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3EE8F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1F65A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2F610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D89A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4A5FA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8EE7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867</w:t>
            </w:r>
          </w:p>
        </w:tc>
      </w:tr>
      <w:tr w:rsidR="0058629B" w14:paraId="3FA80DD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492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1A8D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7A62C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F48D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D794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56A52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AF135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2A2D8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5E21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3E23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74E73C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61B31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4F0C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1423</w:t>
            </w:r>
          </w:p>
        </w:tc>
      </w:tr>
      <w:tr w:rsidR="0058629B" w14:paraId="526A051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27DB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2B1A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99F0A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55610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B95D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F4609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F26C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B4C01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DD8B7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E1160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BAD7E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9D72D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05F3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1417</w:t>
            </w:r>
          </w:p>
        </w:tc>
      </w:tr>
      <w:tr w:rsidR="0058629B" w14:paraId="1061CBE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51EA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A570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AC698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E1B4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E63B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B918D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9E89A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B69BA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1E4D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F81ED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8764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1C09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AE72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58629B" w14:paraId="3BA4810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D74D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BC95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5B1E1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433A5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639F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4E2BE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9A51F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EC5BC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EDD2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8AD68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7F67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5A4A4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4E37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1418</w:t>
            </w:r>
          </w:p>
        </w:tc>
      </w:tr>
      <w:tr w:rsidR="0058629B" w14:paraId="74059779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F736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05B0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0598C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66105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185A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84413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A7EB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2F4B6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11567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D215D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3FCEC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90A17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2380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1424</w:t>
            </w:r>
          </w:p>
        </w:tc>
      </w:tr>
      <w:tr w:rsidR="0058629B" w14:paraId="028623B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90E9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34D62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16" w:type="pct"/>
            <w:vMerge/>
            <w:vAlign w:val="center"/>
            <w:hideMark/>
          </w:tcPr>
          <w:p w14:paraId="7AB926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BFD8F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739C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/>
            <w:vAlign w:val="center"/>
            <w:hideMark/>
          </w:tcPr>
          <w:p w14:paraId="23465B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34B2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9A93D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9F44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050EC9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36751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DA18D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CAC2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1419</w:t>
            </w:r>
          </w:p>
        </w:tc>
      </w:tr>
      <w:tr w:rsidR="0058629B" w14:paraId="59DC941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15C2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D4B0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A73C3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6222C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800C6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0BF12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D29F9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E4E09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2E120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1A790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45BC6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FD89C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FF07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1425</w:t>
            </w:r>
          </w:p>
        </w:tc>
      </w:tr>
      <w:tr w:rsidR="0058629B" w14:paraId="2EA7BE9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2A90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03A1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06264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9B568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7A8B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B58B9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75E1BD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03269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FD77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D1BD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1F63CF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16AD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F9A1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861,873</w:t>
            </w:r>
          </w:p>
        </w:tc>
      </w:tr>
      <w:tr w:rsidR="0058629B" w14:paraId="638CDA6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4873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7F7B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7AFC6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D616F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0754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A31A7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0545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B3FCE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EF1F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59FA0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D812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4BEA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63F3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865</w:t>
            </w:r>
          </w:p>
        </w:tc>
      </w:tr>
      <w:tr w:rsidR="0058629B" w14:paraId="1FF8A915" w14:textId="77777777" w:rsidTr="0058629B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2DA4C1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AB71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601CAD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2D87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B5CF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1EC83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78D2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B3C66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73CEB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73193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FDAF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4936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BE63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58629B" w14:paraId="723FB688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7B60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53A67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CAA58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E1447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138C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7FCC6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758A4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7E994D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3F00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E0C39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0265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0D22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F3FD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1457</w:t>
            </w:r>
          </w:p>
        </w:tc>
      </w:tr>
      <w:tr w:rsidR="0058629B" w14:paraId="22BE0C5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4A85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2E8CB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  <w:hideMark/>
          </w:tcPr>
          <w:p w14:paraId="67D739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6D5D3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1041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  <w:hideMark/>
          </w:tcPr>
          <w:p w14:paraId="4E9C30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8FC2D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D6B8E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23D10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BBE5E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2C48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AEA78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24E6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1456</w:t>
            </w:r>
          </w:p>
        </w:tc>
      </w:tr>
      <w:tr w:rsidR="0058629B" w14:paraId="5419F64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ED3C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2A84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9209F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3A08F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B611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0BA35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B2F8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7062D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30553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E60E5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442E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/>
            <w:vAlign w:val="center"/>
            <w:hideMark/>
          </w:tcPr>
          <w:p w14:paraId="30B173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A5F7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58629B" w14:paraId="6F78CC2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0A59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078F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00706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87FA0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3193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vMerge/>
            <w:vAlign w:val="center"/>
            <w:hideMark/>
          </w:tcPr>
          <w:p w14:paraId="0005BF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9BCB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EE937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F989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70A0E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7CC0F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843E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578A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319</w:t>
            </w:r>
          </w:p>
        </w:tc>
      </w:tr>
      <w:tr w:rsidR="0058629B" w14:paraId="3E52EB6D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83E02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DE3E0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A2F84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037D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EAF9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D7FAB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E384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445E058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06D1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E9764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0F125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3421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EC8F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1455</w:t>
            </w:r>
          </w:p>
        </w:tc>
      </w:tr>
      <w:tr w:rsidR="0058629B" w14:paraId="5A90C94F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1E7D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B04E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0BB1C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34D4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D27A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3B37B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7A509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16BA4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95E3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56525E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F8E7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7C961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9EB4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1454</w:t>
            </w:r>
          </w:p>
        </w:tc>
      </w:tr>
      <w:tr w:rsidR="0058629B" w14:paraId="3740B93E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87BF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5C1EF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C20BE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2651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1768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90A57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CF76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2E0D77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5B711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B37BE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A1F1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63B079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366E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58629B" w14:paraId="35A50CCB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0F43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9F9C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2B3401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3277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1BDE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  <w:hideMark/>
          </w:tcPr>
          <w:p w14:paraId="5429EE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A8E5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577844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1AA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9DE10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3CE3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F2E8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C975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58629B" w14:paraId="3F67DD5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E8A6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3841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031FB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87A5F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B60E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84F63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9FB9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028F40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C9ACF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A1C37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87E6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AB77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0F06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948</w:t>
            </w:r>
          </w:p>
        </w:tc>
      </w:tr>
      <w:tr w:rsidR="0058629B" w14:paraId="48A91D2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A32A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9F46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D6371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FFB4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B6BE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3C2C4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21E8BB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865A3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E4615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B277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AA0FB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52ACE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5151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940</w:t>
            </w:r>
          </w:p>
        </w:tc>
      </w:tr>
      <w:tr w:rsidR="0058629B" w14:paraId="2BECF8B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D0A9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018E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0CF0E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263BD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76A57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5A149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9ECF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527C4B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55EB2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CF9A96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E4DF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576716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CF18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58629B" w14:paraId="1674520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0E601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8A3E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1871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E2A8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595E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  <w:hideMark/>
          </w:tcPr>
          <w:p w14:paraId="16862E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B532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65245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D4714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AD8FE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9FD5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0BCFF0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545C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58629B" w14:paraId="03AA9BAA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7AE5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0C52F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vMerge/>
            <w:vAlign w:val="center"/>
            <w:hideMark/>
          </w:tcPr>
          <w:p w14:paraId="77B6AD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3628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C160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vMerge/>
            <w:vAlign w:val="center"/>
            <w:hideMark/>
          </w:tcPr>
          <w:p w14:paraId="53AF9B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FB69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20EAC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8084A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vMerge/>
            <w:vAlign w:val="center"/>
            <w:hideMark/>
          </w:tcPr>
          <w:p w14:paraId="1126BC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1A3D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7B886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1041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58629B" w14:paraId="5499E62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226A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5E79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57AC5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20298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8B154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6075A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232CC5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AD38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5281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744BE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40D4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92E0A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6750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880</w:t>
            </w:r>
          </w:p>
        </w:tc>
      </w:tr>
      <w:tr w:rsidR="0058629B" w14:paraId="6DAF72EC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F1F38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C7EB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F9BEB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BA1B7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043D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BB58C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D0D8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D217F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1BF1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01BE6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57AD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9655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6DA0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866</w:t>
            </w:r>
          </w:p>
        </w:tc>
      </w:tr>
      <w:tr w:rsidR="0058629B" w14:paraId="7A7A5365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D8A9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8FD47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7B323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E789B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40350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E25EB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FBF4B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8B1BF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131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5E8B1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DDB6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6A50C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DFD8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58629B" w14:paraId="7E067CC4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DE3D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5F6DC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A82CA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8CF8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1AF3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7A0224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4AFC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3AC7A8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88609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92A68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AF138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3032D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E6BD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58629B" w14:paraId="2D585822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ED67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B72C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53438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F6EDB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D84C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6F27B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7FBE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2AE55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4514E0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CF1DB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59123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BFC33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5733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58629B" w14:paraId="7BFE0E7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39E2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4BAB86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A413D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D8C2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A216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/>
            <w:vAlign w:val="center"/>
            <w:hideMark/>
          </w:tcPr>
          <w:p w14:paraId="4E519D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1CA7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625BB5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35C75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D0A877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57FBC6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EA01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491D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860,872</w:t>
            </w:r>
          </w:p>
        </w:tc>
      </w:tr>
      <w:tr w:rsidR="0058629B" w14:paraId="533F6307" w14:textId="77777777" w:rsidTr="0058629B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7DF04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78AA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E353C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6EE9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911DC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D3D6B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85900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966A6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0ED6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381C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B4D1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E00D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6030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864</w:t>
            </w:r>
          </w:p>
        </w:tc>
      </w:tr>
    </w:tbl>
    <w:p w14:paraId="6C218C91" w14:textId="2FB55703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52BB0D1D" w14:textId="234012E4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34C37750" w14:textId="2EDC411F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6337270A" w14:textId="31701ADE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EDBDF73" w14:textId="387E600A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39BEFDE5" w14:textId="572057F9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2630ACEF" w14:textId="042FD30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214BB771" w14:textId="2048DC1B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A7700F5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26C6191" w14:textId="77777777" w:rsidR="00CD435E" w:rsidRDefault="00D865E9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>7.1.4</w:t>
      </w:r>
      <w:r>
        <w:rPr>
          <w:lang w:eastAsia="zh-CN"/>
        </w:rPr>
        <w:tab/>
      </w:r>
      <w:r>
        <w:rPr>
          <w:rFonts w:hint="eastAsia"/>
        </w:rPr>
        <w:t xml:space="preserve">Link performance </w:t>
      </w:r>
      <w:r>
        <w:rPr>
          <w:rFonts w:hint="eastAsia"/>
          <w:lang w:eastAsia="zh-CN"/>
        </w:rPr>
        <w:t>for R2D</w:t>
      </w:r>
    </w:p>
    <w:p w14:paraId="62E7B1BE" w14:textId="77777777" w:rsidR="00CD435E" w:rsidRDefault="00D865E9">
      <w:pPr>
        <w:pStyle w:val="Heading4"/>
      </w:pPr>
      <w:r>
        <w:rPr>
          <w:rFonts w:hint="eastAsia"/>
        </w:rPr>
        <w:t>7.1.4.1</w:t>
      </w:r>
      <w:r>
        <w:tab/>
      </w:r>
      <w:r>
        <w:rPr>
          <w:rFonts w:hint="eastAsia"/>
        </w:rPr>
        <w:t>Device 1</w:t>
      </w:r>
    </w:p>
    <w:p w14:paraId="6D9ABD75" w14:textId="77777777" w:rsidR="00CD435E" w:rsidRDefault="00CD435E">
      <w:pPr>
        <w:rPr>
          <w:lang w:val="en-GB"/>
        </w:rPr>
      </w:pPr>
    </w:p>
    <w:p w14:paraId="64631FDF" w14:textId="77777777" w:rsidR="00CD435E" w:rsidRDefault="00CD435E">
      <w:pPr>
        <w:rPr>
          <w:lang w:val="en-GB"/>
        </w:rPr>
      </w:pPr>
    </w:p>
    <w:p w14:paraId="49CA9D48" w14:textId="77777777" w:rsidR="00CD435E" w:rsidRDefault="00CD435E"/>
    <w:p w14:paraId="7D00A2E0" w14:textId="77777777" w:rsidR="00CD435E" w:rsidRDefault="00CD435E"/>
    <w:p w14:paraId="1C7575C5" w14:textId="1D588633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7.1.4.1.1 - 1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33A6A39" wp14:editId="0E4F901E">
            <wp:extent cx="8215630" cy="5362575"/>
            <wp:effectExtent l="0" t="0" r="0" b="9525"/>
            <wp:docPr id="10717485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3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3CCE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BC479E8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58629B" w14:paraId="3B957E86" w14:textId="77777777" w:rsidTr="0058629B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2B8580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RF-ED</w:t>
            </w:r>
          </w:p>
        </w:tc>
      </w:tr>
      <w:tr w:rsidR="0058629B" w14:paraId="0227601D" w14:textId="77777777" w:rsidTr="0058629B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7123B6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R2D LLS</w:t>
            </w:r>
          </w:p>
        </w:tc>
      </w:tr>
      <w:tr w:rsidR="0058629B" w14:paraId="4757DC9F" w14:textId="77777777" w:rsidTr="0058629B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3B9EE30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5978104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6E15865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4AD00FA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2AF43A6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7670592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4F18222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6BE3F46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2325293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63AB8D4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1B6F6EEA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10B794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DDA42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93B33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F361F1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A5462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25076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3D5EE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13E23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7D353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13B4F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8629B" w14:paraId="10CF73F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CFECB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5D73B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D033D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04F7E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588" w:type="pct"/>
            <w:vMerge/>
            <w:vAlign w:val="center"/>
            <w:hideMark/>
          </w:tcPr>
          <w:p w14:paraId="64B8D9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27057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ACC82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2A91B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4C98C1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B546C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58629B" w14:paraId="76822E7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1A004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2DA5A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DE007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67B5C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5A9F7A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48F65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C2500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727E4D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27C96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0A9A0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58629B" w14:paraId="28659600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B3EAB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3622A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DDCAC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28.71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5C31A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39.61</w:t>
            </w:r>
          </w:p>
        </w:tc>
        <w:tc>
          <w:tcPr>
            <w:tcW w:w="588" w:type="pct"/>
            <w:vMerge/>
            <w:vAlign w:val="center"/>
            <w:hideMark/>
          </w:tcPr>
          <w:p w14:paraId="68E989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246A3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AF2980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7BE6D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3F8BF7D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7AFA5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58629B" w14:paraId="7AC9EB2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C3850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78070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5795D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C1677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4FF51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1E303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D18CD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1.08,1.2</w:t>
            </w:r>
          </w:p>
        </w:tc>
        <w:tc>
          <w:tcPr>
            <w:tcW w:w="291" w:type="pct"/>
            <w:vMerge/>
            <w:vAlign w:val="center"/>
            <w:hideMark/>
          </w:tcPr>
          <w:p w14:paraId="7B96E7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738ECF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DE73A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215,217</w:t>
            </w:r>
          </w:p>
        </w:tc>
      </w:tr>
      <w:tr w:rsidR="0058629B" w14:paraId="3975066C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F5014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374B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A4DEA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A2469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  <w:hideMark/>
          </w:tcPr>
          <w:p w14:paraId="21E934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A8EDC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5BF2B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1FC28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319F12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EA420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277,303</w:t>
            </w:r>
          </w:p>
        </w:tc>
      </w:tr>
      <w:tr w:rsidR="0058629B" w14:paraId="02154C9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9841D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C64D2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2DB87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AE661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32C83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DB514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6EB1C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4A82D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72F3D3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EF903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283,309</w:t>
            </w:r>
          </w:p>
        </w:tc>
      </w:tr>
      <w:tr w:rsidR="0058629B" w14:paraId="7B258A8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628E0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92740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1EF4F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4D6AA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588" w:type="pct"/>
            <w:vMerge/>
            <w:vAlign w:val="center"/>
            <w:hideMark/>
          </w:tcPr>
          <w:p w14:paraId="6A4C17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4382D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A492B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42289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1BFF03B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13EA3F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58629B" w14:paraId="2EE3FBD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A3F6B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DFE8D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983D1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10D06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BC696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1C981D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2B520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9A6CA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1EA144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BC490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58629B" w14:paraId="7231633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B40FA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6D18F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0778F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5D771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26.77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52334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  <w:hideMark/>
          </w:tcPr>
          <w:p w14:paraId="12A89B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958CE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EED4B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407987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1472A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58629B" w14:paraId="34F1A7A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BB813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FD557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69492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CCCEC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C9777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9DDC7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C283E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0F0270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BAD26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CAFF2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58629B" w14:paraId="3D7D2FB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5B8E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19866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EAF07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BB309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pct"/>
            <w:vMerge/>
            <w:vAlign w:val="center"/>
            <w:hideMark/>
          </w:tcPr>
          <w:p w14:paraId="5E7FC6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6EDBD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97AF5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D3BC9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49A723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C0B02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58629B" w14:paraId="1836BA0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69C80F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D0C0C0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23708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44AC5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38642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0BF1F6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F2572F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1" w:type="pct"/>
            <w:vMerge/>
            <w:vAlign w:val="center"/>
            <w:hideMark/>
          </w:tcPr>
          <w:p w14:paraId="0AB823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53ABB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45DC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58629B" w14:paraId="187CCE8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68AF9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CA4D3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A509E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1D49F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588" w:type="pct"/>
            <w:vMerge/>
            <w:vAlign w:val="center"/>
            <w:hideMark/>
          </w:tcPr>
          <w:p w14:paraId="54F5C5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39E58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CB3A6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2F98A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2A4F68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36F1B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58629B" w14:paraId="2F25869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70B59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96AAD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C82B6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DAE57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46C89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2F24E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04AE4B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DA377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32575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F2450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58629B" w14:paraId="226C212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DA88B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55F695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FE248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56FA2D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8" w:type="pct"/>
            <w:vMerge/>
            <w:vAlign w:val="center"/>
            <w:hideMark/>
          </w:tcPr>
          <w:p w14:paraId="56A773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0F882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08AA5D4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AC8EF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599B5C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843F7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58629B" w14:paraId="33AB807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4094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D819F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[IITMadras]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0D85A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7180E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588" w:type="pct"/>
            <w:vMerge/>
            <w:vAlign w:val="center"/>
            <w:hideMark/>
          </w:tcPr>
          <w:p w14:paraId="20DFCF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51DE1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65B08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D5454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  <w:hideMark/>
          </w:tcPr>
          <w:p w14:paraId="772B29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D306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438</w:t>
            </w:r>
          </w:p>
        </w:tc>
      </w:tr>
      <w:tr w:rsidR="0058629B" w14:paraId="7FAB60C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56BED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87229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EA162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04634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051CE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D6480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2392F8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8647E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OOK-4,M=4</w:t>
            </w:r>
          </w:p>
        </w:tc>
        <w:tc>
          <w:tcPr>
            <w:tcW w:w="594" w:type="pct"/>
            <w:vMerge/>
            <w:vAlign w:val="center"/>
            <w:hideMark/>
          </w:tcPr>
          <w:p w14:paraId="225ABA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DBF51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58629B" w14:paraId="3B315112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6CADBE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06FB5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88F7E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3F68E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88" w:type="pct"/>
            <w:vMerge/>
            <w:vAlign w:val="center"/>
            <w:hideMark/>
          </w:tcPr>
          <w:p w14:paraId="54D64B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C0839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298C92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A68F4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0783E8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A7F92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58629B" w14:paraId="5D88F4D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DFFE8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D966C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EC7F73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864B5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A98AC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E1E30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742BF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26B87C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E7D77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E5352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58629B" w14:paraId="4FE3D24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A26B8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A8498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BCDF0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19.14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68E55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22.78</w:t>
            </w:r>
          </w:p>
        </w:tc>
        <w:tc>
          <w:tcPr>
            <w:tcW w:w="588" w:type="pct"/>
            <w:vMerge/>
            <w:vAlign w:val="center"/>
            <w:hideMark/>
          </w:tcPr>
          <w:p w14:paraId="3D6A55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34D4F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7DF82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48D8A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15130F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4F14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58629B" w14:paraId="64961B8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20778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A812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1CE7D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99E40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71828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4C533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C4DA3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59857A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0B692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7117A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58629B" w14:paraId="0B3C30A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DA9FF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DCA10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BE0A2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3B7C5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  <w:hideMark/>
          </w:tcPr>
          <w:p w14:paraId="2C2EAA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545E9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60DAAA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55962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1131FA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573EC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276,302</w:t>
            </w:r>
          </w:p>
        </w:tc>
      </w:tr>
      <w:tr w:rsidR="0058629B" w14:paraId="58EA599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F22DD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786C4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82153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18A95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C9CEB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AF836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F50D6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B51FB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632CCF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2CDB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282,308</w:t>
            </w:r>
          </w:p>
        </w:tc>
      </w:tr>
      <w:tr w:rsidR="0058629B" w14:paraId="74ACF66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17B8E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C1401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69CC2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6EC79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588" w:type="pct"/>
            <w:vMerge/>
            <w:vAlign w:val="center"/>
            <w:hideMark/>
          </w:tcPr>
          <w:p w14:paraId="49027A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F1D25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C23CA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41C7B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OOK-1,OOK-4 M = 1</w:t>
            </w:r>
          </w:p>
        </w:tc>
        <w:tc>
          <w:tcPr>
            <w:tcW w:w="594" w:type="pct"/>
            <w:vMerge/>
            <w:vAlign w:val="center"/>
            <w:hideMark/>
          </w:tcPr>
          <w:p w14:paraId="73C33F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45F3C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41,69</w:t>
            </w:r>
          </w:p>
        </w:tc>
      </w:tr>
      <w:tr w:rsidR="0058629B" w14:paraId="40B68E5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A762E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2D757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A4D8E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C6B4D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B7891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5B64F7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B7BD3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7EAE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5EEDB8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0D404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58629B" w14:paraId="16453D4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67F5D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F272C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CF020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31F8E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16.41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CA628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  <w:hideMark/>
          </w:tcPr>
          <w:p w14:paraId="4D7293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F9D8A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9C9A9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6881EB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B2E32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58629B" w14:paraId="27E1862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94CB6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EF74B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01D05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467F6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36F57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17C2DE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3FABC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452EDC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1CE76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8A75E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58629B" w14:paraId="6F6CD2C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1E479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51DF2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8DB48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F8A21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588" w:type="pct"/>
            <w:vMerge/>
            <w:vAlign w:val="center"/>
            <w:hideMark/>
          </w:tcPr>
          <w:p w14:paraId="31280D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8A9F3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AF97D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04D5C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22D6BA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B75C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58629B" w14:paraId="3FEA260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CDE6D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C1A33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4494E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B6392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5F0BD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FA6EC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1CBDA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1" w:type="pct"/>
            <w:vMerge/>
            <w:vAlign w:val="center"/>
            <w:hideMark/>
          </w:tcPr>
          <w:p w14:paraId="549388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AEC9D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62B5E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58629B" w14:paraId="09F0897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4C2C2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EAF52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70D19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C9A0C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88" w:type="pct"/>
            <w:vMerge/>
            <w:vAlign w:val="center"/>
            <w:hideMark/>
          </w:tcPr>
          <w:p w14:paraId="4CE5AD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23C1C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770EC6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CE4A0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39F07F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A6258A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58629B" w14:paraId="01BE515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BD753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EA886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24405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6865C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B8E98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87409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56AF61C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1481F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6EF97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089639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58629B" w14:paraId="769CBE7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D42C3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5478A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4A7437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3FD4C7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88" w:type="pct"/>
            <w:vMerge/>
            <w:vAlign w:val="center"/>
            <w:hideMark/>
          </w:tcPr>
          <w:p w14:paraId="610603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EC6AE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6713E6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17EE8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7CBCEA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6820F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58629B" w14:paraId="32729FA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644A8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30FE0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5322DA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B1892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588" w:type="pct"/>
            <w:vMerge/>
            <w:vAlign w:val="center"/>
            <w:hideMark/>
          </w:tcPr>
          <w:p w14:paraId="78B9A5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50367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6EB4C7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862E6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7530EE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12EFB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58629B" w14:paraId="6BBA629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264DC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25CE8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14A97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5B3CA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11.46</w:t>
            </w:r>
          </w:p>
        </w:tc>
        <w:tc>
          <w:tcPr>
            <w:tcW w:w="588" w:type="pct"/>
            <w:vMerge/>
            <w:vAlign w:val="center"/>
            <w:hideMark/>
          </w:tcPr>
          <w:p w14:paraId="5D78C5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D2CCA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A5ED3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2D456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06F9A5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25E6E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58629B" w14:paraId="3E5B8E9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864A3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7D206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F4F04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56329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8447E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6B84A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719A6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7E2035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4B055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BD0A5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58629B" w14:paraId="55BF0F3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97A52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4C0DC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5D912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63A451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588" w:type="pct"/>
            <w:vMerge/>
            <w:vAlign w:val="center"/>
            <w:hideMark/>
          </w:tcPr>
          <w:p w14:paraId="31D7E2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2221F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21DD1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CFCE6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4D1D62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B570D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58629B" w14:paraId="04925A5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DB8DA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79D68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[IITMadras]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CCBD8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32FED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588" w:type="pct"/>
            <w:vMerge/>
            <w:vAlign w:val="center"/>
            <w:hideMark/>
          </w:tcPr>
          <w:p w14:paraId="20BE68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3BC087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F9D6A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5082C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  <w:hideMark/>
          </w:tcPr>
          <w:p w14:paraId="5597ED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07286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437</w:t>
            </w:r>
          </w:p>
        </w:tc>
      </w:tr>
      <w:tr w:rsidR="0058629B" w14:paraId="125D063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DA0AE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84C5D2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49E61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B04F9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8F3510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9796C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125322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A5B660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OOK-4,M=4</w:t>
            </w:r>
          </w:p>
        </w:tc>
        <w:tc>
          <w:tcPr>
            <w:tcW w:w="594" w:type="pct"/>
            <w:vMerge/>
            <w:vAlign w:val="center"/>
            <w:hideMark/>
          </w:tcPr>
          <w:p w14:paraId="3F66764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8D585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447</w:t>
            </w:r>
          </w:p>
        </w:tc>
      </w:tr>
    </w:tbl>
    <w:p w14:paraId="7FCBAC08" w14:textId="6F4456D7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35E6306C" w14:textId="4B4A632E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7A4C6E7B" w14:textId="31055DA4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5F961E2E" w14:textId="1E60954D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3329EB6C" w14:textId="6F13A461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C3DDDB3" w14:textId="7D3D4917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312612D6" w14:textId="5BF7CB4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1B496915" w14:textId="63E707E0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81C975F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BE7F44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C92F65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D00A04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C117A43" w14:textId="08E6B469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7.1.4.1.1 - 2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EA22DFC" wp14:editId="69053C49">
            <wp:extent cx="8215630" cy="5362575"/>
            <wp:effectExtent l="0" t="0" r="0" b="9525"/>
            <wp:docPr id="54633481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3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C5E9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514AED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7D982E5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58629B" w14:paraId="082E5743" w14:textId="77777777" w:rsidTr="0058629B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4E7F64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1, RF-ED</w:t>
            </w:r>
          </w:p>
        </w:tc>
      </w:tr>
      <w:tr w:rsidR="0058629B" w14:paraId="6050621E" w14:textId="77777777" w:rsidTr="0058629B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74D667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58629B" w14:paraId="6574A864" w14:textId="77777777" w:rsidTr="0058629B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06D1128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1DBFD78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63BB0DE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1A11774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2B193A7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01E44A5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2E038E3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5972D14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24D4969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0AA134D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02BDB1F5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476CFC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B1D35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A88D7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EBEBC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64CDD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DE8CD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70DE8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BAA90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19846BC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82807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8629B" w14:paraId="5CCEAE4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260C4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568847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5AEB9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AFFD5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88" w:type="pct"/>
            <w:vMerge/>
            <w:vAlign w:val="center"/>
            <w:hideMark/>
          </w:tcPr>
          <w:p w14:paraId="43A27B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B7696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F7DE4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BBD6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6BDA92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B378AA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58629B" w14:paraId="6253A44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00118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50C91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E43B4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6661B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64AC4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D64BF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D0438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65E5B6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89E51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CA8C9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58629B" w14:paraId="65960ED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DD319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6845E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F1D68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19.02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62F3D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588" w:type="pct"/>
            <w:vMerge/>
            <w:vAlign w:val="center"/>
            <w:hideMark/>
          </w:tcPr>
          <w:p w14:paraId="7D5F0C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26659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B81AA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8824C2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69B000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02279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58629B" w14:paraId="325F4E52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8C441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C05F5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B94F9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D22A7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586CC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F679B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4C0EC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  <w:hideMark/>
          </w:tcPr>
          <w:p w14:paraId="684A15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D296C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941F4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58629B" w14:paraId="0950FE8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D4C68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74525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2B488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2EF64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588" w:type="pct"/>
            <w:vMerge/>
            <w:vAlign w:val="center"/>
            <w:hideMark/>
          </w:tcPr>
          <w:p w14:paraId="54EF5D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DD5E5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1DFD4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2FA73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6D2EF3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D4B35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58629B" w14:paraId="63731FC0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340E7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C0088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B8D2C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1F481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C070A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752D1D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ECE42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9EB3D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4098581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7981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58629B" w14:paraId="10454A15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5295FE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F5B5B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EE177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AAB6CC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5D795F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459E3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77E13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AAE57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2D6E31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768F3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58629B" w14:paraId="00A0A52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D37C7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FEEF7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D870D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12DFCD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C4A73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F4BCD5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A1233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7742A0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211C70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F0CFF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58629B" w14:paraId="7DB1D71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DEDB6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3773A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002C1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4BC3F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588" w:type="pct"/>
            <w:vMerge/>
            <w:vAlign w:val="center"/>
            <w:hideMark/>
          </w:tcPr>
          <w:p w14:paraId="24E691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C5D33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E8639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E49D8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51F3B9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E30B5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58629B" w14:paraId="7ACCE9A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A9634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F7458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D6260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22F65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F6379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62F34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C0EA6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  <w:hideMark/>
          </w:tcPr>
          <w:p w14:paraId="192457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243AD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95206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58629B" w14:paraId="6DD12DA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22D4B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EA988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8F265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62847E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588" w:type="pct"/>
            <w:vMerge/>
            <w:vAlign w:val="center"/>
            <w:hideMark/>
          </w:tcPr>
          <w:p w14:paraId="625C3B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76150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B6A0C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E66EA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7D3A16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888A9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58629B" w14:paraId="2377519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CD124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E7BC5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D62D9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450F6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11727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3043D3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5244A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C58B7E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02932A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2CE67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58629B" w14:paraId="7C958E5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380E2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726C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AC04B3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E126E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5.13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425DF1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BEC77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9A5FD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00586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2F0F23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2DF53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58629B" w14:paraId="48FBDB5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08236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E75CF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8A6FA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8EF9F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BD9F5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3AEA6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E2E9D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4D630D0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BF774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F40EE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436</w:t>
            </w:r>
          </w:p>
        </w:tc>
      </w:tr>
    </w:tbl>
    <w:p w14:paraId="4FA279EC" w14:textId="3E6C327C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1F3E796C" w14:textId="74A3EC05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4AC2C2A1" w14:textId="61A20248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387F2699" w14:textId="08554849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1D98AFEE" w14:textId="6B0BA328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7D02078F" w14:textId="487DCFC6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4F77725C" w14:textId="24F8EF53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2583BFE0" w14:textId="1A7D2EC1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A45BE8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0ABB1F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5D6288E" w14:textId="77777777" w:rsidR="00CD435E" w:rsidRDefault="00CD435E">
      <w:pPr>
        <w:rPr>
          <w:lang w:val="en-GB"/>
        </w:rPr>
      </w:pPr>
    </w:p>
    <w:p w14:paraId="43DEA20B" w14:textId="77777777" w:rsidR="00CD435E" w:rsidRDefault="00D865E9">
      <w:pPr>
        <w:pStyle w:val="Heading4"/>
      </w:pPr>
      <w:r>
        <w:rPr>
          <w:rFonts w:hint="eastAsia"/>
        </w:rPr>
        <w:lastRenderedPageBreak/>
        <w:t>7.1.4.2</w:t>
      </w:r>
      <w:r>
        <w:tab/>
      </w:r>
      <w:r>
        <w:rPr>
          <w:rFonts w:hint="eastAsia"/>
        </w:rPr>
        <w:t>Device 2a</w:t>
      </w:r>
    </w:p>
    <w:p w14:paraId="4EFB690C" w14:textId="7E81F038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7.1.4.2.1 - 1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3EBCD25F" wp14:editId="2CD4E5D5">
            <wp:extent cx="8215630" cy="5362575"/>
            <wp:effectExtent l="0" t="0" r="0" b="9525"/>
            <wp:docPr id="11066904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3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9BE2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261FB3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7.1.4.2.1 - 1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58629B" w14:paraId="34C3AD40" w14:textId="77777777" w:rsidTr="0058629B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769B09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RF-ED</w:t>
            </w:r>
          </w:p>
        </w:tc>
      </w:tr>
      <w:tr w:rsidR="0058629B" w14:paraId="3A70D309" w14:textId="77777777" w:rsidTr="0058629B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51DA30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58629B" w14:paraId="78CB6057" w14:textId="77777777" w:rsidTr="0058629B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155CC1F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228A9F7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3B154811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3A7A7CD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0814BEBF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1EE6490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038D634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6225347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485A852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53B2434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09EED50E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2D3BE5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DD623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B2C77D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03FD3C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4FB88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0A9FE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4A36A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C3037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0BF95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0DDD9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8629B" w14:paraId="270E8BE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A7038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3FEB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53DAE8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23.05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A5D9DD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33.56</w:t>
            </w:r>
          </w:p>
        </w:tc>
        <w:tc>
          <w:tcPr>
            <w:tcW w:w="588" w:type="pct"/>
            <w:vMerge/>
            <w:vAlign w:val="center"/>
            <w:hideMark/>
          </w:tcPr>
          <w:p w14:paraId="447CA2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C7717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FC512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662AC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528A71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4352D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58629B" w14:paraId="2053BB1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41A665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3D461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5B06C7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C3DFB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0D9E7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29516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C8312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  <w:hideMark/>
          </w:tcPr>
          <w:p w14:paraId="3B62F72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EAFC3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E3FC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58629B" w14:paraId="5DE7F842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73D51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66798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F5460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3112F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  <w:hideMark/>
          </w:tcPr>
          <w:p w14:paraId="455BC5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CBDD6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9DEB4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FCCE0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71BBDF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F7887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285,311</w:t>
            </w:r>
          </w:p>
        </w:tc>
      </w:tr>
      <w:tr w:rsidR="0058629B" w14:paraId="31A66B4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72BED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B3FFB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0AE06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F3D60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0ADF6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CD8B7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0F7EA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1DAD1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3294F7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EB1C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291,317</w:t>
            </w:r>
          </w:p>
        </w:tc>
      </w:tr>
      <w:tr w:rsidR="0058629B" w14:paraId="1F703CE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86F7C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813D3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B97B9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6B6869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588" w:type="pct"/>
            <w:vMerge/>
            <w:vAlign w:val="center"/>
            <w:hideMark/>
          </w:tcPr>
          <w:p w14:paraId="6356B2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FFBD92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BC6861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A13AA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7F9210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199AC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58629B" w14:paraId="04852EA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FDD46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6F8D5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26C3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12697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07FDA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3FF64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7C28C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1DA1A6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D6AAA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024F2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58629B" w14:paraId="4A43807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45C4D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4040FD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AE150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0DDEA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588" w:type="pct"/>
            <w:vMerge/>
            <w:vAlign w:val="center"/>
            <w:hideMark/>
          </w:tcPr>
          <w:p w14:paraId="5C69DB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41E6B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7E0CDE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EC6E8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3FE4110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B6E87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340,348</w:t>
            </w:r>
          </w:p>
        </w:tc>
      </w:tr>
      <w:tr w:rsidR="0058629B" w14:paraId="228D824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AA42F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7CE35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CF258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845A92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3783B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68DA0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425882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89B06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E436E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BF3C9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58629B" w14:paraId="6DCFB96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CC15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55F71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996342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625C9F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pct"/>
            <w:vMerge/>
            <w:vAlign w:val="center"/>
            <w:hideMark/>
          </w:tcPr>
          <w:p w14:paraId="1664B1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00B24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369158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0FAEF6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35BFCC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A0931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58629B" w14:paraId="0B94C72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509C1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458E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1720D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17.52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F75F6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588" w:type="pct"/>
            <w:vMerge/>
            <w:vAlign w:val="center"/>
            <w:hideMark/>
          </w:tcPr>
          <w:p w14:paraId="2B8631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61B76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68EC3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DE349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  <w:hideMark/>
          </w:tcPr>
          <w:p w14:paraId="73913C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5D8DC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187,188,189</w:t>
            </w:r>
          </w:p>
        </w:tc>
      </w:tr>
      <w:tr w:rsidR="0058629B" w14:paraId="210F00F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5A92B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609565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F4106E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CB22B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A4627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06D86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64C1FE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/>
            <w:vAlign w:val="center"/>
            <w:hideMark/>
          </w:tcPr>
          <w:p w14:paraId="014513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20465E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DC6DC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58629B" w14:paraId="2662BA3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7A520C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4E767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C8256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F3AA5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588" w:type="pct"/>
            <w:vMerge/>
            <w:vAlign w:val="center"/>
            <w:hideMark/>
          </w:tcPr>
          <w:p w14:paraId="67EB52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9D06F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5C61A05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8514F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M=2</w:t>
            </w:r>
          </w:p>
        </w:tc>
        <w:tc>
          <w:tcPr>
            <w:tcW w:w="594" w:type="pct"/>
            <w:vMerge/>
            <w:vAlign w:val="center"/>
            <w:hideMark/>
          </w:tcPr>
          <w:p w14:paraId="525DDB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5AA6E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58629B" w14:paraId="3EA6243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48F35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5097D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825C4B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BF937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2C527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08B7D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72632E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1EF33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M=8</w:t>
            </w:r>
          </w:p>
        </w:tc>
        <w:tc>
          <w:tcPr>
            <w:tcW w:w="594" w:type="pct"/>
            <w:vMerge/>
            <w:vAlign w:val="center"/>
            <w:hideMark/>
          </w:tcPr>
          <w:p w14:paraId="309807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359FF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58629B" w14:paraId="721B7ED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6C944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5E64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A33B6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CFAAF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588" w:type="pct"/>
            <w:vMerge/>
            <w:vAlign w:val="center"/>
            <w:hideMark/>
          </w:tcPr>
          <w:p w14:paraId="58194D4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5DB5627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128E93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2B2A3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/>
            <w:vAlign w:val="center"/>
            <w:hideMark/>
          </w:tcPr>
          <w:p w14:paraId="1A2751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1695C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58629B" w14:paraId="0C4D73F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3DDFD1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643F0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76ECD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0CF51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C8190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19111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354659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6F398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A2B35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6C2DA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58629B" w14:paraId="79E740CC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1266FA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3B691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DFC79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9CBBC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588" w:type="pct"/>
            <w:vMerge/>
            <w:vAlign w:val="center"/>
            <w:hideMark/>
          </w:tcPr>
          <w:p w14:paraId="580168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90CDF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DDF2C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5BE8F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3A9C712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EAD50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58629B" w14:paraId="401D6C0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7ADD1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241DA9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36CD31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0EADE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D5BBB0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32397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78152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91" w:type="pct"/>
            <w:vMerge/>
            <w:vAlign w:val="center"/>
            <w:hideMark/>
          </w:tcPr>
          <w:p w14:paraId="675269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F9AA4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AA53C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58629B" w14:paraId="27C4A3F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3C68F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37B1E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56026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4B69E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  <w:hideMark/>
          </w:tcPr>
          <w:p w14:paraId="0CF4B7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34249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10AE4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9F4BD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1D160D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21842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284,310</w:t>
            </w:r>
          </w:p>
        </w:tc>
      </w:tr>
      <w:tr w:rsidR="0058629B" w14:paraId="442BBC3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DD36F8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36A99B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B97A4C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39908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0EF09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D54EA7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DB4363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590D6F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109291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1F30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290,316</w:t>
            </w:r>
          </w:p>
        </w:tc>
      </w:tr>
      <w:tr w:rsidR="0058629B" w14:paraId="3221BD2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CE066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7C6DC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30370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61035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588" w:type="pct"/>
            <w:vMerge/>
            <w:vAlign w:val="center"/>
            <w:hideMark/>
          </w:tcPr>
          <w:p w14:paraId="36ECBD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31DBC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6C7AD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54ACF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221826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386B6D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58629B" w14:paraId="2F919A6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36394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E508F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3A8C98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D48A3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6C1B6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08A3A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1E112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52882C8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D2109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7890B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58629B" w14:paraId="1558423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FDC4D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1909F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43A82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3BD1F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88" w:type="pct"/>
            <w:vMerge/>
            <w:vAlign w:val="center"/>
            <w:hideMark/>
          </w:tcPr>
          <w:p w14:paraId="798092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490CD5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52231E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85C03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6D0D70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7B427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58629B" w14:paraId="0A066D0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5F0B0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D9E3F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AFFC9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1E2AB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FEBE2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75CEB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vMerge/>
            <w:vAlign w:val="center"/>
            <w:hideMark/>
          </w:tcPr>
          <w:p w14:paraId="42CBB3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BB433F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B3A5B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8CF76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352,357</w:t>
            </w:r>
          </w:p>
        </w:tc>
      </w:tr>
      <w:tr w:rsidR="0058629B" w14:paraId="7204352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39199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3B617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BAC72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1BFFE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8" w:type="pct"/>
            <w:vMerge/>
            <w:vAlign w:val="center"/>
            <w:hideMark/>
          </w:tcPr>
          <w:p w14:paraId="0DA1A8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DD38B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07928E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C6E42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4D040C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6FE07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58629B" w14:paraId="34AD5F8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6785B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25F30E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8E522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9704F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pct"/>
            <w:vMerge/>
            <w:vAlign w:val="center"/>
            <w:hideMark/>
          </w:tcPr>
          <w:p w14:paraId="04B000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F0BEA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372C1E6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29622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44A7993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CAC9A6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116,118</w:t>
            </w:r>
          </w:p>
        </w:tc>
      </w:tr>
      <w:tr w:rsidR="0058629B" w14:paraId="6DFE582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A378C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008652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D1E1B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6FFD7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588" w:type="pct"/>
            <w:vMerge/>
            <w:vAlign w:val="center"/>
            <w:hideMark/>
          </w:tcPr>
          <w:p w14:paraId="4005A6E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3E12CA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607A23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8B3F8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/>
            <w:vAlign w:val="center"/>
            <w:hideMark/>
          </w:tcPr>
          <w:p w14:paraId="3B40CE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049E5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58629B" w14:paraId="7976D70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1888C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E79B3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DF70B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98491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DBE4A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84F91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4F8E6B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5B8C2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BFCE1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F67BA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58629B" w14:paraId="75CCFEE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F238E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16A4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9C484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32105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588" w:type="pct"/>
            <w:vMerge/>
            <w:vAlign w:val="center"/>
            <w:hideMark/>
          </w:tcPr>
          <w:p w14:paraId="14CDB6E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2ED6F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9DEC0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19A6D7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2C65BC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5F6BD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58629B" w14:paraId="3314B1D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45C69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85364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23B59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9D33B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7B0EF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49D6D5F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1DA76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4F2F2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594" w:type="pct"/>
            <w:vMerge/>
            <w:vAlign w:val="center"/>
            <w:hideMark/>
          </w:tcPr>
          <w:p w14:paraId="3753FDF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C4376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331</w:t>
            </w:r>
          </w:p>
        </w:tc>
      </w:tr>
    </w:tbl>
    <w:p w14:paraId="1F75FA74" w14:textId="07FF532A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2F86C8DF" w14:textId="75C847C3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2543A920" w14:textId="0889F4F3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7B3430F2" w14:textId="33D248E8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378C900" w14:textId="659AB59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67B23F59" w14:textId="5E52A45F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5CC5AB2" w14:textId="03C996FE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11010BB4" w14:textId="4691E35E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53D53B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CC02C08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365DF0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6294118" w14:textId="513EE9FE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7.1.4.2.1 - 2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597CE5D" wp14:editId="0927A704">
            <wp:extent cx="8215630" cy="5362575"/>
            <wp:effectExtent l="0" t="0" r="0" b="9525"/>
            <wp:docPr id="108437358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3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308B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A631E6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38FC428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58629B" w14:paraId="64E0F4FD" w14:textId="77777777" w:rsidTr="0058629B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3D64F39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RF-ED</w:t>
            </w:r>
          </w:p>
        </w:tc>
      </w:tr>
      <w:tr w:rsidR="0058629B" w14:paraId="5D71FE57" w14:textId="77777777" w:rsidTr="0058629B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25237CA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58629B" w14:paraId="4BDBCA5A" w14:textId="77777777" w:rsidTr="0058629B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79372A1E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5457AAE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4244FA79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6B49CC8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0937FEF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443DB5F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0E7B2D0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267A82D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44FB29A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7279F5E8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560B97C4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49EECF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9940A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F5554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378C1B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517D5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E6EDB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DE38C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D94F04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5D24D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FE598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8629B" w14:paraId="2B62E36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5CA14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486BA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FB2B7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15.58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63BB9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588" w:type="pct"/>
            <w:vMerge/>
            <w:vAlign w:val="center"/>
            <w:hideMark/>
          </w:tcPr>
          <w:p w14:paraId="7C45D3A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DD4AE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334EE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0B65E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0F51A9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AE0C1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58629B" w14:paraId="10320DE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BBBE6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28F39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B99D1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6F3C9C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19012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F2B886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41D4D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91" w:type="pct"/>
            <w:vMerge/>
            <w:vAlign w:val="center"/>
            <w:hideMark/>
          </w:tcPr>
          <w:p w14:paraId="733AF49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7C71F6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D0C69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58629B" w14:paraId="2A200AA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B4CA5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67B8A6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C7954C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17.08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5B63B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22.22</w:t>
            </w:r>
          </w:p>
        </w:tc>
        <w:tc>
          <w:tcPr>
            <w:tcW w:w="588" w:type="pct"/>
            <w:vMerge/>
            <w:vAlign w:val="center"/>
            <w:hideMark/>
          </w:tcPr>
          <w:p w14:paraId="4B1646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09930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FF2C4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F7B78C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  <w:hideMark/>
          </w:tcPr>
          <w:p w14:paraId="5ED40D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81BB5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58629B" w14:paraId="57AB8C92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A45D8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47C535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095F4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3C5CF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6B610D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1B173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FACD7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91" w:type="pct"/>
            <w:vMerge/>
            <w:vAlign w:val="center"/>
            <w:hideMark/>
          </w:tcPr>
          <w:p w14:paraId="64C7B9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D237F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5D56C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208,209,210</w:t>
            </w:r>
          </w:p>
        </w:tc>
      </w:tr>
      <w:tr w:rsidR="0058629B" w14:paraId="4F2A23C8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6B3C93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E020C9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FA995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10.45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7C82D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14.11</w:t>
            </w:r>
          </w:p>
        </w:tc>
        <w:tc>
          <w:tcPr>
            <w:tcW w:w="588" w:type="pct"/>
            <w:vMerge/>
            <w:vAlign w:val="center"/>
            <w:hideMark/>
          </w:tcPr>
          <w:p w14:paraId="458B309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7D2CB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CCA10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EEA1E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6693C70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E4885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58629B" w14:paraId="5E76FD6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EAB82F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4CC8A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5D9481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BAFE1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56877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3B4C6B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93858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  <w:hideMark/>
          </w:tcPr>
          <w:p w14:paraId="619CE1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A844C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086625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262</w:t>
            </w:r>
          </w:p>
        </w:tc>
      </w:tr>
    </w:tbl>
    <w:p w14:paraId="0DD6CB72" w14:textId="3F643D48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20A49665" w14:textId="7E0E837A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60B1CC1D" w14:textId="43D6C085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08175F53" w14:textId="13F2B260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30406469" w14:textId="2221DC91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B7AB7F6" w14:textId="3B1503D2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20D5BE6A" w14:textId="322E0B78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7791B319" w14:textId="67AE328A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B90BEF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AF9FCF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36977C7" w14:textId="77777777" w:rsidR="00CD435E" w:rsidRDefault="00CD435E">
      <w:pPr>
        <w:rPr>
          <w:lang w:val="en-GB"/>
        </w:rPr>
      </w:pPr>
    </w:p>
    <w:p w14:paraId="5024D90B" w14:textId="77777777" w:rsidR="00CD435E" w:rsidRDefault="00D865E9">
      <w:pPr>
        <w:pStyle w:val="Heading4"/>
      </w:pPr>
      <w:r>
        <w:rPr>
          <w:rFonts w:hint="eastAsia"/>
        </w:rPr>
        <w:t>7.1.4.3</w:t>
      </w:r>
      <w:r>
        <w:tab/>
      </w:r>
      <w:r>
        <w:rPr>
          <w:rFonts w:hint="eastAsia"/>
        </w:rPr>
        <w:t>Device 2b</w:t>
      </w:r>
    </w:p>
    <w:p w14:paraId="30A76D57" w14:textId="77777777" w:rsidR="00CD435E" w:rsidRDefault="00CD435E">
      <w:pPr>
        <w:rPr>
          <w:lang w:val="en-GB"/>
        </w:rPr>
      </w:pPr>
    </w:p>
    <w:p w14:paraId="221A5D20" w14:textId="01DCD1FA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7.1.4.3.1 - 1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C2F20F7" wp14:editId="35F7E36E">
            <wp:extent cx="8215630" cy="5362575"/>
            <wp:effectExtent l="0" t="0" r="0" b="9525"/>
            <wp:docPr id="18159658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3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3692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8C5758D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58629B" w14:paraId="5A661D34" w14:textId="77777777" w:rsidTr="0058629B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7A3B923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RF-ED+device 2b, IF/ZIF</w:t>
            </w:r>
          </w:p>
        </w:tc>
      </w:tr>
      <w:tr w:rsidR="0058629B" w14:paraId="03B5A3AD" w14:textId="77777777" w:rsidTr="0058629B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1A7B353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R2D LLS</w:t>
            </w:r>
          </w:p>
        </w:tc>
      </w:tr>
      <w:tr w:rsidR="0058629B" w14:paraId="4E036FEE" w14:textId="77777777" w:rsidTr="0058629B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6A54E0C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553F8C8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01FF024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2F06C1C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31447EF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2BC7461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16D78B1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66008CF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3E2C8066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4C46AA6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3C5481EA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74E9E0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B5FA6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F7D8F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EF911A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427100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99FC1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0D2121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60D1F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08E8E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800A8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8629B" w14:paraId="3FA991B2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108D2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A772F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9672A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5C537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588" w:type="pct"/>
            <w:vMerge/>
            <w:vAlign w:val="center"/>
            <w:hideMark/>
          </w:tcPr>
          <w:p w14:paraId="69DCB62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5344A8E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C1031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4576D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91151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87BC7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58629B" w14:paraId="7F6EE3B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74727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FCF41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D18B3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7A025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5CB04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8769A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902A7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65E53FD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6D048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F724F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58629B" w14:paraId="780A4E10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C21FA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E99D4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E7AFC3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F2979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/>
            <w:vAlign w:val="center"/>
            <w:hideMark/>
          </w:tcPr>
          <w:p w14:paraId="151F84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51F4A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C7456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635DD1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B6E9B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D4340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58629B" w14:paraId="7863935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E61A0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26346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583F9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30F4E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D3307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9A3F58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20F96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27.4,34.6</w:t>
            </w:r>
          </w:p>
        </w:tc>
        <w:tc>
          <w:tcPr>
            <w:tcW w:w="291" w:type="pct"/>
            <w:vMerge/>
            <w:vAlign w:val="center"/>
            <w:hideMark/>
          </w:tcPr>
          <w:p w14:paraId="5B0BF2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47061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66694B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132,133</w:t>
            </w:r>
          </w:p>
        </w:tc>
      </w:tr>
      <w:tr w:rsidR="0058629B" w14:paraId="3A868DE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F180AD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86457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C6BBCF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C3C979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88" w:type="pct"/>
            <w:vMerge/>
            <w:vAlign w:val="center"/>
            <w:hideMark/>
          </w:tcPr>
          <w:p w14:paraId="0B9113A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7AB37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E7CD0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5562A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594" w:type="pct"/>
            <w:vMerge/>
            <w:vAlign w:val="center"/>
            <w:hideMark/>
          </w:tcPr>
          <w:p w14:paraId="05998B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E868A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58629B" w14:paraId="2EFE9FFC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6FF4F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B86C3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BF428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0B9EB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791766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2780B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24B3CF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1" w:type="pct"/>
            <w:vMerge/>
            <w:vAlign w:val="center"/>
            <w:hideMark/>
          </w:tcPr>
          <w:p w14:paraId="4B6DD4F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4F9126C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E88BE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58629B" w14:paraId="4776CFD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94C63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29062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81947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CCD2DB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pct"/>
            <w:vMerge/>
            <w:vAlign w:val="center"/>
            <w:hideMark/>
          </w:tcPr>
          <w:p w14:paraId="665FD3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546444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3B5C5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F727FA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696E6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614CFD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58629B" w14:paraId="1F480A8C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41119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F183A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F7C7C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5B7B4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3900D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86602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C70DA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60828DC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B8688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325E17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58629B" w14:paraId="698FB24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C94E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ADC87C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95104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43218D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  <w:hideMark/>
          </w:tcPr>
          <w:p w14:paraId="70EEFC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B64BCA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02A73D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4E5722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1591AF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26C23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154,160</w:t>
            </w:r>
          </w:p>
        </w:tc>
      </w:tr>
      <w:tr w:rsidR="0058629B" w14:paraId="383F380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8B6F1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D5161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612F8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0D21E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7EB121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020DF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383A96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ABD05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08C8F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B7B67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58629B" w14:paraId="79F34B3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C553A4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CAA5E5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EF2C6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/>
            <w:vAlign w:val="center"/>
            <w:hideMark/>
          </w:tcPr>
          <w:p w14:paraId="52C3E52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03ACC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AD67B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0149A7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1AF1F0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36461A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A80CA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293,319</w:t>
            </w:r>
          </w:p>
        </w:tc>
      </w:tr>
      <w:tr w:rsidR="0058629B" w14:paraId="5E2DB0B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599490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4939FD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E6785C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482C2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764327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9F04E0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2ED493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41F91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3A0DD0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EFF2B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299,325</w:t>
            </w:r>
          </w:p>
        </w:tc>
      </w:tr>
      <w:tr w:rsidR="0058629B" w14:paraId="3E1F7A1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9E16B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7D55E6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F93F04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975EA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588" w:type="pct"/>
            <w:vMerge/>
            <w:vAlign w:val="center"/>
            <w:hideMark/>
          </w:tcPr>
          <w:p w14:paraId="3B9FC9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BF9DE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BEAB3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5E951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2E9125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2706D5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58629B" w14:paraId="0CEC8D2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89CD71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3F499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9BC038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CE0B15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2FFC87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9B98A9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E06A02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2F3A64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E2A05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D25C4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8629B" w14:paraId="6E810B2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9EF83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48A508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93FA8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4A3E79C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/>
            <w:vAlign w:val="center"/>
            <w:hideMark/>
          </w:tcPr>
          <w:p w14:paraId="59D3CB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D2A047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FF905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F55881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1F5202B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83E063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121,123</w:t>
            </w:r>
          </w:p>
        </w:tc>
      </w:tr>
      <w:tr w:rsidR="0058629B" w14:paraId="6AEBE6F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795A0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3088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AEF39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6897D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588" w:type="pct"/>
            <w:vMerge/>
            <w:vAlign w:val="center"/>
            <w:hideMark/>
          </w:tcPr>
          <w:p w14:paraId="73973C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BFD6B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1423B23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87950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11450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364BE7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58629B" w14:paraId="79F8280C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708AF1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317D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C9C7C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A508C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F1848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1988E1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148F4C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864ED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2E5233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B85E03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58629B" w14:paraId="1FCB66E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02554C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33289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4DB3F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A1A26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588" w:type="pct"/>
            <w:vMerge/>
            <w:vAlign w:val="center"/>
            <w:hideMark/>
          </w:tcPr>
          <w:p w14:paraId="78552E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6E9296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9E71B0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204D3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6E218F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87A1D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8629B" w14:paraId="148CCBB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936D7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7FDC19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CF7EC2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E2CA15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13741E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FE821F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76B11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189BF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3C93A0D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68E1A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58629B" w14:paraId="04EE9B3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86FE4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7A3A4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BF7EC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1288D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588" w:type="pct"/>
            <w:vMerge/>
            <w:vAlign w:val="center"/>
            <w:hideMark/>
          </w:tcPr>
          <w:p w14:paraId="1BCD8B6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76A31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7FE6E8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87FC5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38D5B0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8DE584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58629B" w14:paraId="430B1BD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0C4DEE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BA8028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776FC1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AB1FD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965A6C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BBC45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10B51A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EC9182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3AF49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69952D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58629B" w14:paraId="41D28135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1C3770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5D758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1604F7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6D42F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88" w:type="pct"/>
            <w:vMerge/>
            <w:vAlign w:val="center"/>
            <w:hideMark/>
          </w:tcPr>
          <w:p w14:paraId="75222FE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B95A25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680C3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4E3BF0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02339D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26EDAF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58629B" w14:paraId="0EAB5CB5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3B39B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C5EA83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66958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26951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D7404E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6EE080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4B72F7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32A5AFA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195104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41D9A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58629B" w14:paraId="34339FF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F1054E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09546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9C74B9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DAC1A5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88" w:type="pct"/>
            <w:vMerge/>
            <w:vAlign w:val="center"/>
            <w:hideMark/>
          </w:tcPr>
          <w:p w14:paraId="4E7BCC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E615A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7DD11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6FAC92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E047B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D12C59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58629B" w14:paraId="07FA450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B8D1D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FADBB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6F5875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45660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0B7B8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3333E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FE9D7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/>
            <w:vAlign w:val="center"/>
            <w:hideMark/>
          </w:tcPr>
          <w:p w14:paraId="4909CC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1801A79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2880A2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58629B" w14:paraId="2C35E01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736BC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9E142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1B9C71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F17708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9.35</w:t>
            </w:r>
          </w:p>
        </w:tc>
        <w:tc>
          <w:tcPr>
            <w:tcW w:w="588" w:type="pct"/>
            <w:vMerge/>
            <w:vAlign w:val="center"/>
            <w:hideMark/>
          </w:tcPr>
          <w:p w14:paraId="2144ED9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C5ABD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02696F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379C2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4118CA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F22FC4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58629B" w14:paraId="169DE14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E22B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4AA6A0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8B209F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1356C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985AD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866D5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C23C38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2311E2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01BA5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FB4D00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58629B" w14:paraId="0657DE7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1D955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9A302F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DB597D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A900D3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88" w:type="pct"/>
            <w:vMerge/>
            <w:vAlign w:val="center"/>
            <w:hideMark/>
          </w:tcPr>
          <w:p w14:paraId="5357001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BAA824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6754285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29D8A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10E276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ADA5E1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141,147</w:t>
            </w:r>
          </w:p>
        </w:tc>
      </w:tr>
      <w:tr w:rsidR="0058629B" w14:paraId="03F76ABA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3FD38D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47B6FB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E7AB6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4C383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BA16B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AACEEB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174FC4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A32DF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CB36DB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A85A42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58629B" w14:paraId="1FCC86F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5C60D0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9EEACD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46AACF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B7B7F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  <w:hideMark/>
          </w:tcPr>
          <w:p w14:paraId="4BC94D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49C4A2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7AD485E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621549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07B814A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BFE24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292,318</w:t>
            </w:r>
          </w:p>
        </w:tc>
      </w:tr>
      <w:tr w:rsidR="0058629B" w14:paraId="58275B90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46395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B6506F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DCA16B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CD544A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CB808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B36484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C7EF7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DDB56B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229AD7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9525F8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298,324</w:t>
            </w:r>
          </w:p>
        </w:tc>
      </w:tr>
      <w:tr w:rsidR="0058629B" w14:paraId="559A080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8F092E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03FAD5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5E98F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C3E00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588" w:type="pct"/>
            <w:vMerge/>
            <w:vAlign w:val="center"/>
            <w:hideMark/>
          </w:tcPr>
          <w:p w14:paraId="019925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B4240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7C39DD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68B69E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D6B3F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66757A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58629B" w14:paraId="23F9222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133633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B71166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C766CA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634064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4E1E5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92A73D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CA9D2C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2A07B2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4483D7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26A52D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58629B" w14:paraId="618FA5C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7A00B6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1E27B6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8A6255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08F286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588" w:type="pct"/>
            <w:vMerge/>
            <w:vAlign w:val="center"/>
            <w:hideMark/>
          </w:tcPr>
          <w:p w14:paraId="5B0C2F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D82739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099D3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84860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0BA1B3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56367B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120,122</w:t>
            </w:r>
          </w:p>
        </w:tc>
      </w:tr>
      <w:tr w:rsidR="0058629B" w14:paraId="44DE786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ED8E27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175017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0C707D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E842D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588" w:type="pct"/>
            <w:vMerge/>
            <w:vAlign w:val="center"/>
            <w:hideMark/>
          </w:tcPr>
          <w:p w14:paraId="1FD921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7EC313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6B2A1F3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9FC7F4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6ACDD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0AC164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58629B" w14:paraId="723E8A1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5BD06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FC20B5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23B38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4E7933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30819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8CEA4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3A8F25C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0A858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56445D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D8CD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58629B" w14:paraId="4F5CBB3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4447A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21E90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99A3C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D0024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588" w:type="pct"/>
            <w:vMerge/>
            <w:vAlign w:val="center"/>
            <w:hideMark/>
          </w:tcPr>
          <w:p w14:paraId="597333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387D0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C6444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DA919D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4B505E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5497D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58629B" w14:paraId="648400C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38850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F76DF9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E6BDF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B5F58D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3E0D0E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22BA236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9EBF95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CC91B7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594" w:type="pct"/>
            <w:vMerge/>
            <w:vAlign w:val="center"/>
            <w:hideMark/>
          </w:tcPr>
          <w:p w14:paraId="5A2F08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960756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58629B" w14:paraId="0F9B6EC2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71E936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B09D0B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2984DA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7E7C55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18AE4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  <w:hideMark/>
          </w:tcPr>
          <w:p w14:paraId="3874095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697C4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75DE19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7A37C8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5ECFC6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58629B" w14:paraId="6863E1D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8F4C79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198DD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06D608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F1C16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3A3531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BB7A8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FC3FB0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C8197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029DFB8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1C7C8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58629B" w14:paraId="50F1DC9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ADCEC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874F03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92FC72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8F893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588" w:type="pct"/>
            <w:vMerge/>
            <w:vAlign w:val="center"/>
            <w:hideMark/>
          </w:tcPr>
          <w:p w14:paraId="232CC47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77AC68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0C1FF29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0A9EC0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51D1E28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BED12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58629B" w14:paraId="2CDD46A2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9A9AA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CEEDE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2CDD8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E00783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310C09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4B9BF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15074A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3B8E8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7B0A9A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F69E75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</w:t>
            </w:r>
          </w:p>
        </w:tc>
      </w:tr>
    </w:tbl>
    <w:p w14:paraId="2F6D1822" w14:textId="3E694D40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1A0B9A79" w14:textId="73020455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3FD9CBF4" w14:textId="6C79DC76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582173A3" w14:textId="7C400A58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6D4D54D" w14:textId="25480CD8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7CFDEAC" w14:textId="06F52D3B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1906AD2E" w14:textId="259E5FD9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2E958616" w14:textId="3897222B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945C51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4A61D8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3C7A3A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CDE0ED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DEB36E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3A600A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272E99F" w14:textId="73D29A2D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7.1.4.3.1 - 2</w:t>
      </w:r>
      <w:r w:rsidR="0058629B" w:rsidRPr="0058629B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E5B9A4B" wp14:editId="3CC53016">
            <wp:extent cx="8215630" cy="5362575"/>
            <wp:effectExtent l="0" t="0" r="0" b="9525"/>
            <wp:docPr id="175239060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3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9370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E40DF3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BFE20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440D4DF" w14:textId="77777777" w:rsidR="0058629B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7.1.4.3.1 - 2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58629B" w14:paraId="67427317" w14:textId="77777777" w:rsidTr="0058629B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363340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2b, RF-ED+device 2b, IF/ZIF</w:t>
            </w:r>
          </w:p>
        </w:tc>
      </w:tr>
      <w:tr w:rsidR="0058629B" w14:paraId="4EFB818E" w14:textId="77777777" w:rsidTr="0058629B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7B46321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58629B" w14:paraId="22998AEE" w14:textId="77777777" w:rsidTr="0058629B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21A5F43D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76977EDB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2CEA8854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3C7CC03A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18E75660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7DE96A87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7EA8AC15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27DEA953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2412AD32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7B8B1B0C" w14:textId="77777777" w:rsidR="0058629B" w:rsidRDefault="0058629B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58629B" w14:paraId="790263AD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777391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7AC0D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E7EA2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2B24CB8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DA18B7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96FD9E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3082B7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B777FD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32713E1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D68D00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8629B" w14:paraId="75C5D3C7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BB6E5B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296D5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F8E2D9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C79061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88" w:type="pct"/>
            <w:vMerge/>
            <w:vAlign w:val="center"/>
            <w:hideMark/>
          </w:tcPr>
          <w:p w14:paraId="69EAF48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5B388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38A7B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2A4C4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623351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FB8F61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58629B" w14:paraId="6958B3B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15A6A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4A969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23832C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10053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494494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7CD3A0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738391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62F4299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BED2D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4ECBE9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58629B" w14:paraId="02F1F77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AF3864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B72B2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A2A292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E79E84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588" w:type="pct"/>
            <w:vMerge/>
            <w:vAlign w:val="center"/>
            <w:hideMark/>
          </w:tcPr>
          <w:p w14:paraId="25D1CD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CB562E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59F8A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4919A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40E9DB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68E7A2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58629B" w14:paraId="228A59B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7AECE3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82A133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12FD96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3B530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91242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C89D06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E0C72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34.6,39.9</w:t>
            </w:r>
          </w:p>
        </w:tc>
        <w:tc>
          <w:tcPr>
            <w:tcW w:w="291" w:type="pct"/>
            <w:vMerge/>
            <w:vAlign w:val="center"/>
            <w:hideMark/>
          </w:tcPr>
          <w:p w14:paraId="4EA0FB6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10D8B4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4A17E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139,140</w:t>
            </w:r>
          </w:p>
        </w:tc>
      </w:tr>
      <w:tr w:rsidR="0058629B" w14:paraId="48944FF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0A1644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A90CF9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079690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CBE940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588" w:type="pct"/>
            <w:vMerge/>
            <w:vAlign w:val="center"/>
            <w:hideMark/>
          </w:tcPr>
          <w:p w14:paraId="26416E4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730EA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AB3F18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444DCE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594" w:type="pct"/>
            <w:vMerge/>
            <w:vAlign w:val="center"/>
            <w:hideMark/>
          </w:tcPr>
          <w:p w14:paraId="30DB20C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1850EC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58629B" w14:paraId="043FF67F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CCBA91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C23B23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07821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BA33BF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040C2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F84026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65C00C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1" w:type="pct"/>
            <w:vMerge/>
            <w:vAlign w:val="center"/>
            <w:hideMark/>
          </w:tcPr>
          <w:p w14:paraId="7295CAD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792CAE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57F006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58629B" w14:paraId="476E553B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4E00FA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2C51EE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F3F8EB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451B8B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10.16</w:t>
            </w:r>
          </w:p>
        </w:tc>
        <w:tc>
          <w:tcPr>
            <w:tcW w:w="588" w:type="pct"/>
            <w:vMerge/>
            <w:vAlign w:val="center"/>
            <w:hideMark/>
          </w:tcPr>
          <w:p w14:paraId="2E277EC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C3834C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34E44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C94E38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6E8F50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20DD3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58629B" w14:paraId="2146AC84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EC8927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FA8F8B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05A519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3F897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2D6D3D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689E0B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27F48E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  <w:hideMark/>
          </w:tcPr>
          <w:p w14:paraId="581D10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E1B43F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70C633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58629B" w14:paraId="2E67AD7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F5509A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C5F893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81F8BA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D3E220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588" w:type="pct"/>
            <w:vMerge/>
            <w:vAlign w:val="center"/>
            <w:hideMark/>
          </w:tcPr>
          <w:p w14:paraId="33AC002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88F501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5D00F78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9248F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AAB517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9618C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166,172</w:t>
            </w:r>
          </w:p>
        </w:tc>
      </w:tr>
      <w:tr w:rsidR="0058629B" w14:paraId="649FC3F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A75D05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4C6A9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45A711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CB1C2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A8CAE7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20EB8F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79DAC77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92374C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044C2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8E497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58629B" w14:paraId="67D218ED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02E0C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18F9FC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DF1D3E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15B6F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588" w:type="pct"/>
            <w:vMerge/>
            <w:vAlign w:val="center"/>
            <w:hideMark/>
          </w:tcPr>
          <w:p w14:paraId="4BC13F8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FAE57F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6E723EC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FDE54A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F62126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0682EA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58629B" w14:paraId="247E8A1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21323B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34E521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EAF123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D59E59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CCA0BD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E34978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72A7372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3FC4DF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14761A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A7B3A7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58629B" w14:paraId="733A71B9" w14:textId="77777777" w:rsidTr="0058629B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2583C02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A6ED242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8851C2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594AB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88" w:type="pct"/>
            <w:vMerge/>
            <w:vAlign w:val="center"/>
            <w:hideMark/>
          </w:tcPr>
          <w:p w14:paraId="7386155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9ED91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9F8C46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7936115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C004F4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2EE18C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58629B" w14:paraId="4D674729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429ACB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DD3882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71BF9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74BAE4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D68B99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5A4EF1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374E40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365BB90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7D52F8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88C676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58629B" w14:paraId="4A9492D6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E21D5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3198D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66529A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1FC1D5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588" w:type="pct"/>
            <w:vMerge/>
            <w:vAlign w:val="center"/>
            <w:hideMark/>
          </w:tcPr>
          <w:p w14:paraId="2FFDC6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5AE61C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DEAD4C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4F1D84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D0394C8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6F86D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58629B" w14:paraId="0D0F4EB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0D2067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44DE9B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C0B714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E04ED2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E0A0A5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23C89E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782F68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/>
            <w:vAlign w:val="center"/>
            <w:hideMark/>
          </w:tcPr>
          <w:p w14:paraId="1639497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EC4A76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56412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58629B" w14:paraId="2735E76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F4C780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3A4CC47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43D9A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A63EBB6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588" w:type="pct"/>
            <w:vMerge/>
            <w:vAlign w:val="center"/>
            <w:hideMark/>
          </w:tcPr>
          <w:p w14:paraId="6656918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21A2EA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17D90FE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9303A9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3A437B6F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E311FD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58629B" w14:paraId="2478975E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9FA7796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8CA9F4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04DC60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2B1F267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FAD0B52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C982194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34D0DF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  <w:hideMark/>
          </w:tcPr>
          <w:p w14:paraId="2E1DCFD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8BA4DE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E4B93F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58629B" w14:paraId="27F4F4F1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153B7C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3BF3EB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AD4D28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19CA6A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588" w:type="pct"/>
            <w:vMerge/>
            <w:vAlign w:val="center"/>
            <w:hideMark/>
          </w:tcPr>
          <w:p w14:paraId="21B173C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FB3C54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EA3234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38D64BC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125E698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B0207E0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58629B" w14:paraId="302ED75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B658FD9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24C70EC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994AF3A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813255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18BEF8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070794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65E9D9A8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74FF0B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0D1E7BB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FB3CF9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58629B" w14:paraId="2D61AD63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007697E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766AE31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9352FBF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87570B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588" w:type="pct"/>
            <w:vMerge/>
            <w:vAlign w:val="center"/>
            <w:hideMark/>
          </w:tcPr>
          <w:p w14:paraId="2C726E3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CFAAA8A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776D4E5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7625FA1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3FB740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09F6139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58629B" w14:paraId="46C6D9B8" w14:textId="77777777" w:rsidTr="0058629B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745752D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EACFA6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D0EAD4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719C280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2477634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A8E6A3B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348E1BE5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AD0FE7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EBE6EF3" w14:textId="77777777" w:rsidR="0058629B" w:rsidRDefault="0058629B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AB32CB3" w14:textId="77777777" w:rsidR="0058629B" w:rsidRDefault="0058629B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</w:tr>
    </w:tbl>
    <w:p w14:paraId="72EBFAED" w14:textId="722944C9" w:rsidR="006959CE" w:rsidRDefault="006959CE">
      <w:pPr>
        <w:jc w:val="center"/>
        <w:rPr>
          <w:rFonts w:ascii="Times New Roman" w:hAnsi="Times New Roman" w:cs="Times New Roman"/>
          <w:b/>
          <w:bCs/>
        </w:rPr>
      </w:pPr>
    </w:p>
    <w:p w14:paraId="38CBE206" w14:textId="66C01B80" w:rsidR="009D2041" w:rsidRDefault="009D2041">
      <w:pPr>
        <w:jc w:val="center"/>
        <w:rPr>
          <w:rFonts w:ascii="Times New Roman" w:hAnsi="Times New Roman" w:cs="Times New Roman"/>
          <w:b/>
          <w:bCs/>
        </w:rPr>
      </w:pPr>
    </w:p>
    <w:p w14:paraId="645EDAA8" w14:textId="7A80C328" w:rsidR="00AC6D34" w:rsidRDefault="00AC6D34">
      <w:pPr>
        <w:jc w:val="center"/>
        <w:rPr>
          <w:rFonts w:ascii="Times New Roman" w:hAnsi="Times New Roman" w:cs="Times New Roman"/>
          <w:b/>
          <w:bCs/>
        </w:rPr>
      </w:pPr>
    </w:p>
    <w:p w14:paraId="2090962C" w14:textId="73502315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7BE5CDFF" w14:textId="6404A09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7948F2C" w14:textId="25384CC4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5B4ABE23" w14:textId="7420C0E2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014EDDFE" w14:textId="71DA35B1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9A71CA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B02580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3F70BE9" w14:textId="77777777" w:rsidR="00CD435E" w:rsidRDefault="00CD435E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sectPr w:rsidR="00CD435E">
      <w:headerReference w:type="default" r:id="rId27"/>
      <w:footerReference w:type="default" r:id="rId2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CD931" w14:textId="77777777" w:rsidR="00D865E9" w:rsidRDefault="00D865E9">
      <w:r>
        <w:separator/>
      </w:r>
    </w:p>
  </w:endnote>
  <w:endnote w:type="continuationSeparator" w:id="0">
    <w:p w14:paraId="12F1E72B" w14:textId="77777777" w:rsidR="00D865E9" w:rsidRDefault="00D8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014B4" w14:textId="77777777" w:rsidR="00CD435E" w:rsidRDefault="00D865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A8613" w14:textId="77777777" w:rsidR="00D865E9" w:rsidRDefault="00D865E9">
      <w:r>
        <w:separator/>
      </w:r>
    </w:p>
  </w:footnote>
  <w:footnote w:type="continuationSeparator" w:id="0">
    <w:p w14:paraId="3F344BBF" w14:textId="77777777" w:rsidR="00D865E9" w:rsidRDefault="00D8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A3D94" w14:textId="72E4E28B" w:rsidR="00CD435E" w:rsidRDefault="00D865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29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E927C3" w14:textId="77777777" w:rsidR="00CD435E" w:rsidRDefault="00D865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A74B3E" w14:textId="0178B623" w:rsidR="00CD435E" w:rsidRDefault="00D865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29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FE567A" w14:textId="77777777" w:rsidR="00CD435E" w:rsidRDefault="00CD4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527067625">
    <w:abstractNumId w:val="3"/>
  </w:num>
  <w:num w:numId="2" w16cid:durableId="856382784">
    <w:abstractNumId w:val="5"/>
  </w:num>
  <w:num w:numId="3" w16cid:durableId="689572934">
    <w:abstractNumId w:val="8"/>
  </w:num>
  <w:num w:numId="4" w16cid:durableId="1846556338">
    <w:abstractNumId w:val="9"/>
  </w:num>
  <w:num w:numId="5" w16cid:durableId="1801919209">
    <w:abstractNumId w:val="6"/>
  </w:num>
  <w:num w:numId="6" w16cid:durableId="1172571120">
    <w:abstractNumId w:val="2"/>
  </w:num>
  <w:num w:numId="7" w16cid:durableId="331840076">
    <w:abstractNumId w:val="7"/>
  </w:num>
  <w:num w:numId="8" w16cid:durableId="1603301248">
    <w:abstractNumId w:val="4"/>
  </w:num>
  <w:num w:numId="9" w16cid:durableId="276453415">
    <w:abstractNumId w:val="1"/>
  </w:num>
  <w:num w:numId="10" w16cid:durableId="78715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70"/>
    <w:rsid w:val="00006EF9"/>
    <w:rsid w:val="00010B50"/>
    <w:rsid w:val="00017857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00BE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2656"/>
    <w:rsid w:val="0008367D"/>
    <w:rsid w:val="00095832"/>
    <w:rsid w:val="000A06AE"/>
    <w:rsid w:val="000A4A33"/>
    <w:rsid w:val="000A5750"/>
    <w:rsid w:val="000B1CBE"/>
    <w:rsid w:val="000B5817"/>
    <w:rsid w:val="000B7A8E"/>
    <w:rsid w:val="000C0CC9"/>
    <w:rsid w:val="000C1C35"/>
    <w:rsid w:val="000C208B"/>
    <w:rsid w:val="000C2279"/>
    <w:rsid w:val="000C47C3"/>
    <w:rsid w:val="000C5D12"/>
    <w:rsid w:val="000C5FFA"/>
    <w:rsid w:val="000D58AB"/>
    <w:rsid w:val="001018B2"/>
    <w:rsid w:val="00105A7E"/>
    <w:rsid w:val="00133525"/>
    <w:rsid w:val="001358F7"/>
    <w:rsid w:val="00142946"/>
    <w:rsid w:val="0014372B"/>
    <w:rsid w:val="0014387C"/>
    <w:rsid w:val="00146F90"/>
    <w:rsid w:val="00150982"/>
    <w:rsid w:val="001642E1"/>
    <w:rsid w:val="00170A5E"/>
    <w:rsid w:val="00172F29"/>
    <w:rsid w:val="00173E3B"/>
    <w:rsid w:val="00174E78"/>
    <w:rsid w:val="0018316F"/>
    <w:rsid w:val="001843F3"/>
    <w:rsid w:val="001925EE"/>
    <w:rsid w:val="001938A9"/>
    <w:rsid w:val="00196C6D"/>
    <w:rsid w:val="001A0A65"/>
    <w:rsid w:val="001A1783"/>
    <w:rsid w:val="001A4C42"/>
    <w:rsid w:val="001A7420"/>
    <w:rsid w:val="001B20B3"/>
    <w:rsid w:val="001B6637"/>
    <w:rsid w:val="001C21C3"/>
    <w:rsid w:val="001D02C2"/>
    <w:rsid w:val="001D0F9F"/>
    <w:rsid w:val="001D5D13"/>
    <w:rsid w:val="001F0C1D"/>
    <w:rsid w:val="001F0D69"/>
    <w:rsid w:val="001F1132"/>
    <w:rsid w:val="001F168B"/>
    <w:rsid w:val="001F1C95"/>
    <w:rsid w:val="001F4570"/>
    <w:rsid w:val="001F71A7"/>
    <w:rsid w:val="00200C6E"/>
    <w:rsid w:val="00207574"/>
    <w:rsid w:val="00214E1F"/>
    <w:rsid w:val="00214E36"/>
    <w:rsid w:val="00226500"/>
    <w:rsid w:val="00226E82"/>
    <w:rsid w:val="00231E15"/>
    <w:rsid w:val="002347A2"/>
    <w:rsid w:val="00240D6C"/>
    <w:rsid w:val="00241183"/>
    <w:rsid w:val="00242B5D"/>
    <w:rsid w:val="00247D3A"/>
    <w:rsid w:val="002568F6"/>
    <w:rsid w:val="002662EE"/>
    <w:rsid w:val="002675F0"/>
    <w:rsid w:val="00270716"/>
    <w:rsid w:val="002714EB"/>
    <w:rsid w:val="00272BD5"/>
    <w:rsid w:val="002749F2"/>
    <w:rsid w:val="002760EE"/>
    <w:rsid w:val="002852DA"/>
    <w:rsid w:val="0029231E"/>
    <w:rsid w:val="00296FE8"/>
    <w:rsid w:val="002978E1"/>
    <w:rsid w:val="00297E39"/>
    <w:rsid w:val="002A4018"/>
    <w:rsid w:val="002B5817"/>
    <w:rsid w:val="002B6339"/>
    <w:rsid w:val="002E00EE"/>
    <w:rsid w:val="00300250"/>
    <w:rsid w:val="00304AD2"/>
    <w:rsid w:val="00305512"/>
    <w:rsid w:val="0030638D"/>
    <w:rsid w:val="00310DFC"/>
    <w:rsid w:val="0031339A"/>
    <w:rsid w:val="00315B85"/>
    <w:rsid w:val="003172DC"/>
    <w:rsid w:val="003331C4"/>
    <w:rsid w:val="00340A9F"/>
    <w:rsid w:val="00342AEE"/>
    <w:rsid w:val="00346E05"/>
    <w:rsid w:val="00347E87"/>
    <w:rsid w:val="003535FF"/>
    <w:rsid w:val="00353C13"/>
    <w:rsid w:val="0035462D"/>
    <w:rsid w:val="00356555"/>
    <w:rsid w:val="00363C6D"/>
    <w:rsid w:val="00372977"/>
    <w:rsid w:val="0037654D"/>
    <w:rsid w:val="003765B8"/>
    <w:rsid w:val="0038003B"/>
    <w:rsid w:val="0038609A"/>
    <w:rsid w:val="0038610A"/>
    <w:rsid w:val="0039727D"/>
    <w:rsid w:val="00397344"/>
    <w:rsid w:val="003A110C"/>
    <w:rsid w:val="003A1C06"/>
    <w:rsid w:val="003A76A6"/>
    <w:rsid w:val="003B4C8C"/>
    <w:rsid w:val="003B4E6C"/>
    <w:rsid w:val="003B79B5"/>
    <w:rsid w:val="003C3971"/>
    <w:rsid w:val="003D3B4E"/>
    <w:rsid w:val="003D6799"/>
    <w:rsid w:val="003E01D1"/>
    <w:rsid w:val="003F0182"/>
    <w:rsid w:val="003F05B1"/>
    <w:rsid w:val="003F08D1"/>
    <w:rsid w:val="003F5581"/>
    <w:rsid w:val="00423334"/>
    <w:rsid w:val="004252BF"/>
    <w:rsid w:val="004345EC"/>
    <w:rsid w:val="00434E6A"/>
    <w:rsid w:val="0044155B"/>
    <w:rsid w:val="004473B6"/>
    <w:rsid w:val="004531D7"/>
    <w:rsid w:val="00456513"/>
    <w:rsid w:val="0046475E"/>
    <w:rsid w:val="00465515"/>
    <w:rsid w:val="00472220"/>
    <w:rsid w:val="00487D31"/>
    <w:rsid w:val="0049041C"/>
    <w:rsid w:val="00492ECA"/>
    <w:rsid w:val="0049751D"/>
    <w:rsid w:val="004A2CFA"/>
    <w:rsid w:val="004C30AC"/>
    <w:rsid w:val="004D3578"/>
    <w:rsid w:val="004E1E5F"/>
    <w:rsid w:val="004E207D"/>
    <w:rsid w:val="004E213A"/>
    <w:rsid w:val="004F0988"/>
    <w:rsid w:val="004F0E6B"/>
    <w:rsid w:val="004F3340"/>
    <w:rsid w:val="00507411"/>
    <w:rsid w:val="00512B6E"/>
    <w:rsid w:val="00524238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629B"/>
    <w:rsid w:val="00587F7D"/>
    <w:rsid w:val="0059047D"/>
    <w:rsid w:val="00597B11"/>
    <w:rsid w:val="005A0205"/>
    <w:rsid w:val="005A2A18"/>
    <w:rsid w:val="005A5919"/>
    <w:rsid w:val="005B4175"/>
    <w:rsid w:val="005C0B76"/>
    <w:rsid w:val="005C0BCB"/>
    <w:rsid w:val="005C63DA"/>
    <w:rsid w:val="005D2E01"/>
    <w:rsid w:val="005D7526"/>
    <w:rsid w:val="005E3D68"/>
    <w:rsid w:val="005E4BB2"/>
    <w:rsid w:val="005E5172"/>
    <w:rsid w:val="005F2779"/>
    <w:rsid w:val="005F788A"/>
    <w:rsid w:val="006005EB"/>
    <w:rsid w:val="00601F1B"/>
    <w:rsid w:val="00602AEA"/>
    <w:rsid w:val="0060325E"/>
    <w:rsid w:val="00607C48"/>
    <w:rsid w:val="00614FDF"/>
    <w:rsid w:val="0061751E"/>
    <w:rsid w:val="006338A0"/>
    <w:rsid w:val="0063543D"/>
    <w:rsid w:val="00637DFE"/>
    <w:rsid w:val="00647114"/>
    <w:rsid w:val="006508DC"/>
    <w:rsid w:val="006676B0"/>
    <w:rsid w:val="00670CF4"/>
    <w:rsid w:val="00670D97"/>
    <w:rsid w:val="00671C12"/>
    <w:rsid w:val="00677A32"/>
    <w:rsid w:val="006833B4"/>
    <w:rsid w:val="006912E9"/>
    <w:rsid w:val="006934A4"/>
    <w:rsid w:val="0069566A"/>
    <w:rsid w:val="006959CE"/>
    <w:rsid w:val="006A2CC1"/>
    <w:rsid w:val="006A323F"/>
    <w:rsid w:val="006B0631"/>
    <w:rsid w:val="006B30D0"/>
    <w:rsid w:val="006B3535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1551D"/>
    <w:rsid w:val="007210BA"/>
    <w:rsid w:val="00722940"/>
    <w:rsid w:val="007250F3"/>
    <w:rsid w:val="0072570A"/>
    <w:rsid w:val="00730A81"/>
    <w:rsid w:val="00733A5E"/>
    <w:rsid w:val="00733FCB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5A0E"/>
    <w:rsid w:val="007A1C1A"/>
    <w:rsid w:val="007A569A"/>
    <w:rsid w:val="007B10C0"/>
    <w:rsid w:val="007B600E"/>
    <w:rsid w:val="007C4173"/>
    <w:rsid w:val="007D6E94"/>
    <w:rsid w:val="007E323E"/>
    <w:rsid w:val="007F0F4A"/>
    <w:rsid w:val="0080145C"/>
    <w:rsid w:val="008028A4"/>
    <w:rsid w:val="00820A7F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6845"/>
    <w:rsid w:val="008572F1"/>
    <w:rsid w:val="0087035A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D35"/>
    <w:rsid w:val="008D15B3"/>
    <w:rsid w:val="008D64F1"/>
    <w:rsid w:val="008E1743"/>
    <w:rsid w:val="008E2740"/>
    <w:rsid w:val="008E2D68"/>
    <w:rsid w:val="008E60D6"/>
    <w:rsid w:val="008E6756"/>
    <w:rsid w:val="008F6B7C"/>
    <w:rsid w:val="00900CA2"/>
    <w:rsid w:val="0090271F"/>
    <w:rsid w:val="00902E23"/>
    <w:rsid w:val="00906B5D"/>
    <w:rsid w:val="00906CCF"/>
    <w:rsid w:val="009114D7"/>
    <w:rsid w:val="0091348E"/>
    <w:rsid w:val="0091353B"/>
    <w:rsid w:val="00914318"/>
    <w:rsid w:val="00917CCB"/>
    <w:rsid w:val="00923CE0"/>
    <w:rsid w:val="009329E6"/>
    <w:rsid w:val="00933FB0"/>
    <w:rsid w:val="00935963"/>
    <w:rsid w:val="00936A17"/>
    <w:rsid w:val="00937F44"/>
    <w:rsid w:val="009419E1"/>
    <w:rsid w:val="00942A74"/>
    <w:rsid w:val="00942EC2"/>
    <w:rsid w:val="00950079"/>
    <w:rsid w:val="0095258D"/>
    <w:rsid w:val="009541D3"/>
    <w:rsid w:val="009569DB"/>
    <w:rsid w:val="00964AB3"/>
    <w:rsid w:val="00965FF3"/>
    <w:rsid w:val="009678E2"/>
    <w:rsid w:val="00975DAE"/>
    <w:rsid w:val="009763ED"/>
    <w:rsid w:val="0098138E"/>
    <w:rsid w:val="009820A1"/>
    <w:rsid w:val="009B3378"/>
    <w:rsid w:val="009B3979"/>
    <w:rsid w:val="009B3D27"/>
    <w:rsid w:val="009B539B"/>
    <w:rsid w:val="009B7844"/>
    <w:rsid w:val="009C7F91"/>
    <w:rsid w:val="009D2041"/>
    <w:rsid w:val="009D3323"/>
    <w:rsid w:val="009E2532"/>
    <w:rsid w:val="009F37B7"/>
    <w:rsid w:val="009F79CA"/>
    <w:rsid w:val="00A0209D"/>
    <w:rsid w:val="00A03CB6"/>
    <w:rsid w:val="00A10F02"/>
    <w:rsid w:val="00A15FE0"/>
    <w:rsid w:val="00A164B4"/>
    <w:rsid w:val="00A17B11"/>
    <w:rsid w:val="00A2162F"/>
    <w:rsid w:val="00A26956"/>
    <w:rsid w:val="00A27486"/>
    <w:rsid w:val="00A27CCC"/>
    <w:rsid w:val="00A31077"/>
    <w:rsid w:val="00A34385"/>
    <w:rsid w:val="00A53724"/>
    <w:rsid w:val="00A56066"/>
    <w:rsid w:val="00A62994"/>
    <w:rsid w:val="00A7289C"/>
    <w:rsid w:val="00A73129"/>
    <w:rsid w:val="00A77591"/>
    <w:rsid w:val="00A804DD"/>
    <w:rsid w:val="00A82346"/>
    <w:rsid w:val="00A825F0"/>
    <w:rsid w:val="00A92BA1"/>
    <w:rsid w:val="00A93B44"/>
    <w:rsid w:val="00A957F3"/>
    <w:rsid w:val="00A95A32"/>
    <w:rsid w:val="00AA2944"/>
    <w:rsid w:val="00AB3AA4"/>
    <w:rsid w:val="00AB4006"/>
    <w:rsid w:val="00AB4A5D"/>
    <w:rsid w:val="00AB547B"/>
    <w:rsid w:val="00AC6BC6"/>
    <w:rsid w:val="00AC6D34"/>
    <w:rsid w:val="00AD0D9C"/>
    <w:rsid w:val="00AD45A1"/>
    <w:rsid w:val="00AD6D26"/>
    <w:rsid w:val="00AE6164"/>
    <w:rsid w:val="00AE65E2"/>
    <w:rsid w:val="00AF1460"/>
    <w:rsid w:val="00B06D28"/>
    <w:rsid w:val="00B11544"/>
    <w:rsid w:val="00B15449"/>
    <w:rsid w:val="00B2134B"/>
    <w:rsid w:val="00B343F5"/>
    <w:rsid w:val="00B417B8"/>
    <w:rsid w:val="00B420F9"/>
    <w:rsid w:val="00B4512E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399C"/>
    <w:rsid w:val="00BF4B42"/>
    <w:rsid w:val="00C03DC4"/>
    <w:rsid w:val="00C074DD"/>
    <w:rsid w:val="00C07E08"/>
    <w:rsid w:val="00C1496A"/>
    <w:rsid w:val="00C25418"/>
    <w:rsid w:val="00C26175"/>
    <w:rsid w:val="00C33079"/>
    <w:rsid w:val="00C37555"/>
    <w:rsid w:val="00C409BC"/>
    <w:rsid w:val="00C40F83"/>
    <w:rsid w:val="00C45231"/>
    <w:rsid w:val="00C4662D"/>
    <w:rsid w:val="00C469A6"/>
    <w:rsid w:val="00C5426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D435E"/>
    <w:rsid w:val="00CD4978"/>
    <w:rsid w:val="00CD501C"/>
    <w:rsid w:val="00CD7942"/>
    <w:rsid w:val="00CE186E"/>
    <w:rsid w:val="00CE6308"/>
    <w:rsid w:val="00CF155C"/>
    <w:rsid w:val="00CF66BE"/>
    <w:rsid w:val="00D02EA1"/>
    <w:rsid w:val="00D102E6"/>
    <w:rsid w:val="00D10D87"/>
    <w:rsid w:val="00D14223"/>
    <w:rsid w:val="00D143A6"/>
    <w:rsid w:val="00D1608F"/>
    <w:rsid w:val="00D175E3"/>
    <w:rsid w:val="00D22EB3"/>
    <w:rsid w:val="00D35956"/>
    <w:rsid w:val="00D41D6E"/>
    <w:rsid w:val="00D44363"/>
    <w:rsid w:val="00D56B9E"/>
    <w:rsid w:val="00D57972"/>
    <w:rsid w:val="00D60F7C"/>
    <w:rsid w:val="00D6253F"/>
    <w:rsid w:val="00D675A9"/>
    <w:rsid w:val="00D738D6"/>
    <w:rsid w:val="00D74243"/>
    <w:rsid w:val="00D755EB"/>
    <w:rsid w:val="00D76048"/>
    <w:rsid w:val="00D77366"/>
    <w:rsid w:val="00D8298E"/>
    <w:rsid w:val="00D82E6F"/>
    <w:rsid w:val="00D834E3"/>
    <w:rsid w:val="00D85A71"/>
    <w:rsid w:val="00D865E9"/>
    <w:rsid w:val="00D87E00"/>
    <w:rsid w:val="00D9134D"/>
    <w:rsid w:val="00D95DB0"/>
    <w:rsid w:val="00DA407B"/>
    <w:rsid w:val="00DA7A03"/>
    <w:rsid w:val="00DB1818"/>
    <w:rsid w:val="00DB2BF8"/>
    <w:rsid w:val="00DB3C22"/>
    <w:rsid w:val="00DB62AD"/>
    <w:rsid w:val="00DB6625"/>
    <w:rsid w:val="00DC2A71"/>
    <w:rsid w:val="00DC309B"/>
    <w:rsid w:val="00DC4DA2"/>
    <w:rsid w:val="00DC598C"/>
    <w:rsid w:val="00DD4C17"/>
    <w:rsid w:val="00DD74A5"/>
    <w:rsid w:val="00DE13A5"/>
    <w:rsid w:val="00DF2B1F"/>
    <w:rsid w:val="00DF4B79"/>
    <w:rsid w:val="00DF62CD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87902"/>
    <w:rsid w:val="00E96F10"/>
    <w:rsid w:val="00EA15B0"/>
    <w:rsid w:val="00EA2594"/>
    <w:rsid w:val="00EA56F7"/>
    <w:rsid w:val="00EA5EA7"/>
    <w:rsid w:val="00EA66BD"/>
    <w:rsid w:val="00EA66D3"/>
    <w:rsid w:val="00EA68DB"/>
    <w:rsid w:val="00EB344E"/>
    <w:rsid w:val="00EB3DEF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EF6168"/>
    <w:rsid w:val="00F025A2"/>
    <w:rsid w:val="00F02794"/>
    <w:rsid w:val="00F04130"/>
    <w:rsid w:val="00F04712"/>
    <w:rsid w:val="00F13360"/>
    <w:rsid w:val="00F1749F"/>
    <w:rsid w:val="00F22EC7"/>
    <w:rsid w:val="00F26FE7"/>
    <w:rsid w:val="00F27B8F"/>
    <w:rsid w:val="00F31323"/>
    <w:rsid w:val="00F31901"/>
    <w:rsid w:val="00F325C8"/>
    <w:rsid w:val="00F34834"/>
    <w:rsid w:val="00F52394"/>
    <w:rsid w:val="00F653B8"/>
    <w:rsid w:val="00F655FE"/>
    <w:rsid w:val="00F72DCE"/>
    <w:rsid w:val="00F73CD8"/>
    <w:rsid w:val="00F767C9"/>
    <w:rsid w:val="00F84720"/>
    <w:rsid w:val="00F851F2"/>
    <w:rsid w:val="00F867BE"/>
    <w:rsid w:val="00F86F59"/>
    <w:rsid w:val="00F9008D"/>
    <w:rsid w:val="00F937A1"/>
    <w:rsid w:val="00FA1266"/>
    <w:rsid w:val="00FA219B"/>
    <w:rsid w:val="00FA6EF6"/>
    <w:rsid w:val="00FB2680"/>
    <w:rsid w:val="00FB4D73"/>
    <w:rsid w:val="00FB5E3D"/>
    <w:rsid w:val="00FC069C"/>
    <w:rsid w:val="00FC1192"/>
    <w:rsid w:val="00FC51D2"/>
    <w:rsid w:val="00FC67C2"/>
    <w:rsid w:val="00FD0F34"/>
    <w:rsid w:val="00FD56D4"/>
    <w:rsid w:val="00FE1271"/>
    <w:rsid w:val="0F904B30"/>
    <w:rsid w:val="18487564"/>
    <w:rsid w:val="368A7524"/>
    <w:rsid w:val="3DA3192E"/>
    <w:rsid w:val="476F252F"/>
    <w:rsid w:val="6709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759801"/>
  <w14:defaultImageDpi w14:val="32767"/>
  <w15:docId w15:val="{1D884DFA-73DA-42C5-8AD2-C77B61DB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宋体" w:hAnsi="宋体" w:cs="宋体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after="180"/>
      <w:ind w:left="849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qFormat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4">
    <w:name w:val="List Bullet 4"/>
    <w:basedOn w:val="Normal"/>
    <w:qFormat/>
    <w:pPr>
      <w:numPr>
        <w:numId w:val="2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qFormat/>
    <w:pPr>
      <w:ind w:left="1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">
    <w:name w:val="List Number"/>
    <w:basedOn w:val="Normal"/>
    <w:qFormat/>
    <w:pPr>
      <w:numPr>
        <w:numId w:val="3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qFormat/>
    <w:pPr>
      <w:spacing w:after="180"/>
      <w:ind w:left="7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ascii="Times New Roman" w:eastAsiaTheme="minorEastAsia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Index5">
    <w:name w:val="index 5"/>
    <w:basedOn w:val="Normal"/>
    <w:next w:val="Normal"/>
    <w:qFormat/>
    <w:pPr>
      <w:ind w:left="10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qFormat/>
    <w:pPr>
      <w:numPr>
        <w:numId w:val="4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egoe UI" w:eastAsiaTheme="minorEastAsia" w:hAnsi="Segoe UI" w:cs="Segoe UI"/>
      <w:sz w:val="16"/>
      <w:szCs w:val="16"/>
      <w:lang w:val="en-GB" w:eastAsia="en-US"/>
    </w:rPr>
  </w:style>
  <w:style w:type="paragraph" w:styleId="TOAHeading">
    <w:name w:val="toa heading"/>
    <w:basedOn w:val="Normal"/>
    <w:next w:val="Normal"/>
    <w:qFormat/>
    <w:pPr>
      <w:spacing w:before="120" w:after="180"/>
    </w:pPr>
    <w:rPr>
      <w:rFonts w:asciiTheme="majorHAnsi" w:eastAsiaTheme="majorEastAsia" w:hAnsiTheme="majorHAnsi" w:cstheme="majorBidi"/>
      <w:b/>
      <w:bCs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qFormat/>
    <w:pPr>
      <w:ind w:left="1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pPr>
      <w:spacing w:after="120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Normal"/>
    <w:qFormat/>
    <w:pPr>
      <w:numPr>
        <w:numId w:val="5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qFormat/>
    <w:pPr>
      <w:numPr>
        <w:numId w:val="6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qFormat/>
    <w:pPr>
      <w:spacing w:after="180"/>
      <w:ind w:left="566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val="en-GB" w:eastAsia="en-US"/>
    </w:rPr>
  </w:style>
  <w:style w:type="paragraph" w:styleId="ListBullet2">
    <w:name w:val="List Bullet 2"/>
    <w:basedOn w:val="Normal"/>
    <w:qFormat/>
    <w:pPr>
      <w:numPr>
        <w:numId w:val="7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qFormat/>
    <w:rPr>
      <w:rFonts w:ascii="Times New Roman" w:eastAsiaTheme="minorEastAsia" w:hAnsi="Times New Roman" w:cs="Times New Roman"/>
      <w:i/>
      <w:iCs/>
      <w:sz w:val="20"/>
      <w:szCs w:val="20"/>
      <w:lang w:val="en-GB" w:eastAsia="en-US"/>
    </w:rPr>
  </w:style>
  <w:style w:type="paragraph" w:styleId="Index4">
    <w:name w:val="index 4"/>
    <w:basedOn w:val="Normal"/>
    <w:next w:val="Normal"/>
    <w:qFormat/>
    <w:pPr>
      <w:ind w:left="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qFormat/>
    <w:rPr>
      <w:rFonts w:ascii="Consolas" w:eastAsiaTheme="minorEastAsia" w:hAnsi="Consolas" w:cs="Times New Roman"/>
      <w:sz w:val="21"/>
      <w:szCs w:val="21"/>
      <w:lang w:val="en-GB" w:eastAsia="en-US"/>
    </w:rPr>
  </w:style>
  <w:style w:type="paragraph" w:styleId="ListBullet5">
    <w:name w:val="List Bullet 5"/>
    <w:basedOn w:val="Normal"/>
    <w:qFormat/>
    <w:pPr>
      <w:numPr>
        <w:numId w:val="8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qFormat/>
    <w:pPr>
      <w:numPr>
        <w:numId w:val="9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eastAsiaTheme="minorEastAsia" w:hAnsi="Segoe UI" w:cs="Segoe UI"/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qFormat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qFormat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 w:eastAsia="en-US"/>
    </w:rPr>
  </w:style>
  <w:style w:type="paragraph" w:styleId="Index1">
    <w:name w:val="index 1"/>
    <w:basedOn w:val="Normal"/>
    <w:next w:val="Normal"/>
    <w:qFormat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pPr>
      <w:numPr>
        <w:numId w:val="10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qFormat/>
    <w:pPr>
      <w:spacing w:after="180"/>
      <w:ind w:left="283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5">
    <w:name w:val="List 5"/>
    <w:basedOn w:val="Normal"/>
    <w:qFormat/>
    <w:pPr>
      <w:spacing w:after="180"/>
      <w:ind w:left="1415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pPr>
      <w:ind w:left="1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qFormat/>
    <w:pPr>
      <w:ind w:left="1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Normal"/>
    <w:qFormat/>
    <w:pPr>
      <w:spacing w:after="180"/>
      <w:ind w:left="1132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US"/>
    </w:rPr>
  </w:style>
  <w:style w:type="paragraph" w:styleId="HTMLPreformatted">
    <w:name w:val="HTML Preformatted"/>
    <w:basedOn w:val="Normal"/>
    <w:link w:val="HTMLPreformattedChar"/>
    <w:qFormat/>
    <w:rPr>
      <w:rFonts w:ascii="Consolas" w:eastAsiaTheme="minorEastAsia" w:hAnsi="Consolas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qFormat/>
    <w:pPr>
      <w:ind w:left="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qFormat/>
    <w:pPr>
      <w:spacing w:after="180"/>
      <w:ind w:left="1135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qFormat/>
    <w:pPr>
      <w:spacing w:after="180"/>
      <w:ind w:left="141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等线" w:eastAsia="等线" w:hAnsi="等线"/>
      <w:sz w:val="18"/>
      <w:szCs w:val="18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</TotalTime>
  <Pages>68</Pages>
  <Words>7036</Words>
  <Characters>40108</Characters>
  <Application>Microsoft Office Word</Application>
  <DocSecurity>0</DocSecurity>
  <Lines>334</Lines>
  <Paragraphs>94</Paragraphs>
  <ScaleCrop>false</ScaleCrop>
  <Company>ETSI</Company>
  <LinksUpToDate>false</LinksUpToDate>
  <CharactersWithSpaces>47050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Xiaodong Shen</cp:lastModifiedBy>
  <cp:revision>53</cp:revision>
  <cp:lastPrinted>2019-02-25T14:05:00Z</cp:lastPrinted>
  <dcterms:created xsi:type="dcterms:W3CDTF">2024-08-17T03:57:00Z</dcterms:created>
  <dcterms:modified xsi:type="dcterms:W3CDTF">2024-11-21T16:47:00Z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